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03216" w14:textId="77777777" w:rsidR="00B9141E" w:rsidRPr="00B9141E" w:rsidRDefault="00B9141E" w:rsidP="00B9141E">
      <w:pPr>
        <w:pStyle w:val="af"/>
        <w:spacing w:before="4"/>
        <w:rPr>
          <w:sz w:val="37"/>
          <w:lang w:val="ru-RU"/>
        </w:rPr>
      </w:pPr>
    </w:p>
    <w:p w14:paraId="5756E8AC" w14:textId="77777777" w:rsidR="00575196" w:rsidRPr="00B9141E" w:rsidRDefault="00BD674F" w:rsidP="00B9141E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3C28EC12" w14:textId="77777777" w:rsidR="00575196" w:rsidRPr="00B9141E" w:rsidRDefault="00BD674F" w:rsidP="00B9141E">
      <w:pPr>
        <w:autoSpaceDE w:val="0"/>
        <w:autoSpaceDN w:val="0"/>
        <w:spacing w:before="346" w:after="0" w:line="271" w:lineRule="auto"/>
        <w:ind w:right="288" w:firstLine="180"/>
        <w:jc w:val="both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14:paraId="08F5435D" w14:textId="77777777" w:rsidR="00575196" w:rsidRPr="00B9141E" w:rsidRDefault="00BD674F" w:rsidP="00B9141E">
      <w:pPr>
        <w:autoSpaceDE w:val="0"/>
        <w:autoSpaceDN w:val="0"/>
        <w:spacing w:before="70" w:after="0"/>
        <w:ind w:right="144" w:firstLine="180"/>
        <w:jc w:val="both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B9141E">
        <w:rPr>
          <w:lang w:val="ru-RU"/>
        </w:rPr>
        <w:br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14:paraId="4425EB93" w14:textId="654632BB" w:rsidR="00575196" w:rsidRPr="00B9141E" w:rsidRDefault="005F2D72" w:rsidP="00B9141E">
      <w:pPr>
        <w:autoSpaceDE w:val="0"/>
        <w:autoSpaceDN w:val="0"/>
        <w:spacing w:before="70" w:after="0" w:line="286" w:lineRule="auto"/>
        <w:ind w:right="144" w:firstLine="18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 содержательные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озможно формировать средствами учебного предмета </w:t>
      </w:r>
      <w:r w:rsidR="0057372B">
        <w:rPr>
          <w:rFonts w:ascii="Times New Roman" w:eastAsia="Times New Roman" w:hAnsi="Times New Roman"/>
          <w:color w:val="000000"/>
          <w:sz w:val="24"/>
          <w:lang w:val="ru-RU"/>
        </w:rPr>
        <w:t xml:space="preserve">«Окружающий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14:paraId="7DCB475B" w14:textId="77777777" w:rsidR="00575196" w:rsidRPr="00B9141E" w:rsidRDefault="00BD674F" w:rsidP="00B9141E">
      <w:pPr>
        <w:tabs>
          <w:tab w:val="left" w:pos="180"/>
        </w:tabs>
        <w:autoSpaceDE w:val="0"/>
        <w:autoSpaceDN w:val="0"/>
        <w:spacing w:before="70" w:after="0" w:line="281" w:lineRule="auto"/>
        <w:jc w:val="both"/>
        <w:rPr>
          <w:lang w:val="ru-RU"/>
        </w:rPr>
      </w:pP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14:paraId="7A7D6FE8" w14:textId="36801C19" w:rsidR="00575196" w:rsidRPr="00B9141E" w:rsidRDefault="00BD674F" w:rsidP="00B9141E">
      <w:pPr>
        <w:autoSpaceDE w:val="0"/>
        <w:autoSpaceDN w:val="0"/>
        <w:spacing w:before="70" w:after="0" w:line="281" w:lineRule="auto"/>
        <w:ind w:right="432" w:firstLine="180"/>
        <w:jc w:val="both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</w:t>
      </w:r>
      <w:r w:rsid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 учётом историко-культурного </w:t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стандарта.</w:t>
      </w:r>
    </w:p>
    <w:p w14:paraId="393B0F3E" w14:textId="77777777" w:rsidR="00575196" w:rsidRPr="00B9141E" w:rsidRDefault="00BD674F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14:paraId="29C49005" w14:textId="28B352CC" w:rsidR="00575196" w:rsidRPr="00B9141E" w:rsidRDefault="00B9141E" w:rsidP="00B9141E">
      <w:pPr>
        <w:autoSpaceDE w:val="0"/>
        <w:autoSpaceDN w:val="0"/>
        <w:spacing w:before="178" w:after="0"/>
        <w:ind w:left="420" w:right="288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14:paraId="74D5E921" w14:textId="151E944D" w:rsidR="00575196" w:rsidRPr="00B9141E" w:rsidRDefault="00B9141E" w:rsidP="005F2D72">
      <w:pPr>
        <w:autoSpaceDE w:val="0"/>
        <w:autoSpaceDN w:val="0"/>
        <w:spacing w:before="190" w:after="0"/>
        <w:ind w:left="42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5F2D72">
        <w:rPr>
          <w:rFonts w:ascii="Times New Roman" w:eastAsia="Times New Roman" w:hAnsi="Times New Roman"/>
          <w:color w:val="000000"/>
          <w:sz w:val="24"/>
          <w:lang w:val="ru-RU"/>
        </w:rPr>
        <w:t>развитие умений</w:t>
      </w:r>
      <w:r w:rsidR="00936DE7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gramStart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навыков  применять</w:t>
      </w:r>
      <w:proofErr w:type="gramEnd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14:paraId="4D5D849C" w14:textId="62BE005D" w:rsidR="00575196" w:rsidRPr="00B9141E" w:rsidRDefault="005F2D72" w:rsidP="005F2D72">
      <w:pPr>
        <w:autoSpaceDE w:val="0"/>
        <w:autoSpaceDN w:val="0"/>
        <w:spacing w:before="190" w:after="0" w:line="271" w:lineRule="auto"/>
        <w:ind w:left="420" w:right="144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14:paraId="17B524A0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B4ABA56" w14:textId="77777777" w:rsidR="00575196" w:rsidRPr="00B9141E" w:rsidRDefault="00575196">
      <w:pPr>
        <w:autoSpaceDE w:val="0"/>
        <w:autoSpaceDN w:val="0"/>
        <w:spacing w:after="66" w:line="220" w:lineRule="exact"/>
        <w:rPr>
          <w:lang w:val="ru-RU"/>
        </w:rPr>
      </w:pPr>
    </w:p>
    <w:p w14:paraId="1CDB2F2A" w14:textId="77777777" w:rsidR="00575196" w:rsidRPr="00B9141E" w:rsidRDefault="00BD674F" w:rsidP="005F2D72">
      <w:pPr>
        <w:autoSpaceDE w:val="0"/>
        <w:autoSpaceDN w:val="0"/>
        <w:spacing w:after="0" w:line="262" w:lineRule="auto"/>
        <w:ind w:left="420" w:right="432"/>
        <w:jc w:val="both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14:paraId="1FAD2165" w14:textId="2411BE7B" w:rsidR="00575196" w:rsidRPr="00B9141E" w:rsidRDefault="005F2D72" w:rsidP="005F2D72">
      <w:pPr>
        <w:autoSpaceDE w:val="0"/>
        <w:autoSpaceDN w:val="0"/>
        <w:spacing w:before="190" w:after="0" w:line="281" w:lineRule="auto"/>
        <w:ind w:left="42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</w:t>
      </w:r>
      <w:r w:rsidR="00936DE7">
        <w:rPr>
          <w:rFonts w:ascii="Times New Roman" w:eastAsia="Times New Roman" w:hAnsi="Times New Roman"/>
          <w:color w:val="000000"/>
          <w:sz w:val="24"/>
          <w:lang w:val="ru-RU"/>
        </w:rPr>
        <w:t xml:space="preserve">, гуманного отношения к людям, </w:t>
      </w:r>
      <w:proofErr w:type="gramStart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уважительного  отношения</w:t>
      </w:r>
      <w:proofErr w:type="gramEnd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 к их взглядам, мнению и индивидуальности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4FE6EFF0" w14:textId="77777777" w:rsidR="00575196" w:rsidRPr="00B9141E" w:rsidRDefault="00BD674F" w:rsidP="005F2D72">
      <w:pPr>
        <w:autoSpaceDE w:val="0"/>
        <w:autoSpaceDN w:val="0"/>
        <w:spacing w:before="178" w:after="0" w:line="286" w:lineRule="auto"/>
        <w:ind w:firstLine="180"/>
        <w:jc w:val="both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</w:t>
      </w:r>
      <w:proofErr w:type="spell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природа</w:t>
      </w: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</w:t>
      </w:r>
      <w:proofErr w:type="spellStart"/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курса«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Окружающий</w:t>
      </w:r>
      <w:proofErr w:type="spell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мир» осуществлён на основе следующих ведущих идей:</w:t>
      </w:r>
    </w:p>
    <w:p w14:paraId="698FB8A1" w14:textId="444E9FC9" w:rsidR="00575196" w:rsidRPr="00B9141E" w:rsidRDefault="00936DE7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раскрытие роли человека в природе и обществе; </w:t>
      </w:r>
    </w:p>
    <w:p w14:paraId="49AAEEA6" w14:textId="2B249CA9" w:rsidR="00575196" w:rsidRPr="00B9141E" w:rsidRDefault="00936DE7" w:rsidP="00936DE7">
      <w:pPr>
        <w:autoSpaceDE w:val="0"/>
        <w:autoSpaceDN w:val="0"/>
        <w:spacing w:before="190" w:after="0" w:line="271" w:lineRule="auto"/>
        <w:ind w:left="420" w:right="432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общечеловеческих ценностей взаимодействия в системах «Человек и </w:t>
      </w:r>
      <w:proofErr w:type="spellStart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природа</w:t>
      </w:r>
      <w:proofErr w:type="gramStart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Человек</w:t>
      </w:r>
      <w:proofErr w:type="spellEnd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общество», «Человек и другие люди», «Человек и его самость», «Человек и познание».</w:t>
      </w:r>
    </w:p>
    <w:p w14:paraId="3D92414E" w14:textId="77777777" w:rsidR="00575196" w:rsidRPr="00B9141E" w:rsidRDefault="00BD674F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14:paraId="2EE00F80" w14:textId="77777777" w:rsidR="00575196" w:rsidRPr="00B9141E" w:rsidRDefault="00575196" w:rsidP="005F2D72">
      <w:pPr>
        <w:jc w:val="both"/>
        <w:rPr>
          <w:lang w:val="ru-RU"/>
        </w:rPr>
        <w:sectPr w:rsidR="00575196" w:rsidRPr="00B9141E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64BF63E2" w14:textId="77777777" w:rsidR="00575196" w:rsidRPr="00B9141E" w:rsidRDefault="00575196">
      <w:pPr>
        <w:autoSpaceDE w:val="0"/>
        <w:autoSpaceDN w:val="0"/>
        <w:spacing w:after="78" w:line="220" w:lineRule="exact"/>
        <w:rPr>
          <w:lang w:val="ru-RU"/>
        </w:rPr>
      </w:pPr>
    </w:p>
    <w:p w14:paraId="1D67D2C2" w14:textId="369AD0FE" w:rsidR="00575196" w:rsidRPr="00936DE7" w:rsidRDefault="00BD674F" w:rsidP="00936DE7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936DE7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</w:t>
      </w:r>
    </w:p>
    <w:p w14:paraId="330D2768" w14:textId="1E00BE52" w:rsidR="00575196" w:rsidRPr="00B9141E" w:rsidRDefault="00BD674F" w:rsidP="00936DE7">
      <w:pPr>
        <w:tabs>
          <w:tab w:val="left" w:pos="180"/>
        </w:tabs>
        <w:autoSpaceDE w:val="0"/>
        <w:autoSpaceDN w:val="0"/>
        <w:spacing w:before="346" w:after="0" w:line="281" w:lineRule="auto"/>
        <w:rPr>
          <w:lang w:val="ru-RU"/>
        </w:rPr>
      </w:pPr>
      <w:r w:rsidRPr="00B9141E">
        <w:rPr>
          <w:lang w:val="ru-RU"/>
        </w:rPr>
        <w:tab/>
      </w:r>
      <w:r w:rsidR="00936DE7">
        <w:rPr>
          <w:rFonts w:ascii="Times New Roman" w:eastAsia="Times New Roman" w:hAnsi="Times New Roman"/>
          <w:color w:val="000000"/>
          <w:sz w:val="24"/>
          <w:lang w:val="ru-RU"/>
        </w:rPr>
        <w:t>Человек и общество.</w:t>
      </w: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</w:t>
      </w:r>
      <w:r w:rsidRPr="00B9141E">
        <w:rPr>
          <w:lang w:val="ru-RU"/>
        </w:rPr>
        <w:br/>
      </w: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B9141E">
        <w:rPr>
          <w:lang w:val="ru-RU"/>
        </w:rPr>
        <w:br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деятельность с одноклассниками — учёба, игры, отдых. Рабочее место школьника: удобное </w:t>
      </w:r>
      <w:r w:rsidRPr="00B9141E">
        <w:rPr>
          <w:lang w:val="ru-RU"/>
        </w:rPr>
        <w:br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14:paraId="1AAD8CD6" w14:textId="77777777" w:rsidR="00575196" w:rsidRPr="00B9141E" w:rsidRDefault="00BD674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14:paraId="0F00AF3C" w14:textId="6ABE1B03" w:rsidR="00575196" w:rsidRPr="00B9141E" w:rsidRDefault="00BD674F" w:rsidP="00936DE7">
      <w:pPr>
        <w:autoSpaceDE w:val="0"/>
        <w:autoSpaceDN w:val="0"/>
        <w:spacing w:before="72" w:after="0"/>
        <w:ind w:firstLine="180"/>
        <w:jc w:val="both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</w:t>
      </w:r>
      <w:r w:rsidR="00936DE7">
        <w:rPr>
          <w:rFonts w:ascii="Times New Roman" w:eastAsia="Times New Roman" w:hAnsi="Times New Roman"/>
          <w:color w:val="000000"/>
          <w:sz w:val="24"/>
          <w:lang w:val="ru-RU"/>
        </w:rPr>
        <w:t xml:space="preserve">енность и красота рукотворного </w:t>
      </w:r>
      <w:r w:rsidR="0057372B">
        <w:rPr>
          <w:rFonts w:ascii="Times New Roman" w:eastAsia="Times New Roman" w:hAnsi="Times New Roman"/>
          <w:color w:val="000000"/>
          <w:sz w:val="24"/>
          <w:lang w:val="ru-RU"/>
        </w:rPr>
        <w:t xml:space="preserve">мира. </w:t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Правила поведения в социуме.</w:t>
      </w:r>
    </w:p>
    <w:p w14:paraId="284F3AD5" w14:textId="0FB99DBF" w:rsidR="00575196" w:rsidRPr="00B9141E" w:rsidRDefault="00BD674F" w:rsidP="0057372B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B9141E">
        <w:rPr>
          <w:lang w:val="ru-RU"/>
        </w:rPr>
        <w:tab/>
      </w:r>
      <w:r w:rsidR="0057372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 </w:t>
      </w:r>
      <w:r w:rsidR="0057372B">
        <w:rPr>
          <w:rFonts w:ascii="Times New Roman" w:eastAsia="Times New Roman" w:hAnsi="Times New Roman"/>
          <w:color w:val="000000"/>
          <w:sz w:val="24"/>
          <w:lang w:val="ru-RU"/>
        </w:rPr>
        <w:t>Человек и природа</w:t>
      </w: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</w:t>
      </w:r>
      <w:r w:rsidRPr="00B9141E">
        <w:rPr>
          <w:lang w:val="ru-RU"/>
        </w:rPr>
        <w:br/>
      </w:r>
      <w:r w:rsidRPr="00B9141E">
        <w:rPr>
          <w:lang w:val="ru-RU"/>
        </w:rPr>
        <w:tab/>
      </w:r>
      <w:proofErr w:type="spell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Природа</w:t>
      </w:r>
      <w:proofErr w:type="spell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14:paraId="0290D367" w14:textId="77777777" w:rsidR="00575196" w:rsidRPr="00B9141E" w:rsidRDefault="00BD674F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90AB79D" w14:textId="0AC3AE47" w:rsidR="00575196" w:rsidRPr="00B9141E" w:rsidRDefault="00BD674F" w:rsidP="00936DE7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jc w:val="both"/>
        <w:rPr>
          <w:lang w:val="ru-RU"/>
        </w:rPr>
      </w:pP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Мир животных Разные группы животных (звер</w:t>
      </w:r>
      <w:r w:rsidR="00936DE7">
        <w:rPr>
          <w:rFonts w:ascii="Times New Roman" w:eastAsia="Times New Roman" w:hAnsi="Times New Roman"/>
          <w:color w:val="000000"/>
          <w:sz w:val="24"/>
          <w:lang w:val="ru-RU"/>
        </w:rPr>
        <w:t>и, насекомые, птицы, рыбы и др.</w:t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). Домашние и дикие животные (различия в условиях жизни). Забота о домашних питомцах.</w:t>
      </w:r>
    </w:p>
    <w:p w14:paraId="7B32C76B" w14:textId="77777777" w:rsidR="00575196" w:rsidRPr="00B9141E" w:rsidRDefault="00BD674F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B9141E">
        <w:rPr>
          <w:lang w:val="ru-RU"/>
        </w:rPr>
        <w:br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необходимости соблюдения режима дня, правил здорового питания и личной гигиены. </w:t>
      </w:r>
    </w:p>
    <w:p w14:paraId="66194C58" w14:textId="77777777" w:rsidR="00575196" w:rsidRPr="00B9141E" w:rsidRDefault="00BD674F">
      <w:pPr>
        <w:autoSpaceDE w:val="0"/>
        <w:autoSpaceDN w:val="0"/>
        <w:spacing w:before="70" w:after="0" w:line="230" w:lineRule="auto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безопасности в быту: пользование бытовыми электроприборами, газовыми плитами.</w:t>
      </w:r>
    </w:p>
    <w:p w14:paraId="7392C008" w14:textId="77777777" w:rsidR="00575196" w:rsidRPr="00B9141E" w:rsidRDefault="00BD674F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5FDDDA9B" w14:textId="77777777" w:rsidR="00575196" w:rsidRPr="00B9141E" w:rsidRDefault="00BD674F" w:rsidP="00936DE7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jc w:val="both"/>
        <w:rPr>
          <w:lang w:val="ru-RU"/>
        </w:rPr>
      </w:pP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14:paraId="5D185522" w14:textId="77777777" w:rsidR="00575196" w:rsidRPr="00B9141E" w:rsidRDefault="00BD674F">
      <w:pPr>
        <w:autoSpaceDE w:val="0"/>
        <w:autoSpaceDN w:val="0"/>
        <w:spacing w:before="192" w:after="0" w:line="262" w:lineRule="auto"/>
        <w:ind w:left="180" w:right="3456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14:paraId="0986D79D" w14:textId="282AAF81" w:rsidR="00575196" w:rsidRPr="00B9141E" w:rsidRDefault="00936DE7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150A68D8" w14:textId="597A1289" w:rsidR="00575196" w:rsidRPr="00B9141E" w:rsidRDefault="00936DE7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4B64F2E5" w14:textId="3CC343B1" w:rsidR="00575196" w:rsidRPr="00B9141E" w:rsidRDefault="00936DE7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7AC71F84" w14:textId="77777777" w:rsidR="00575196" w:rsidRPr="00B9141E" w:rsidRDefault="00BD67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14:paraId="44111379" w14:textId="2BCB4D3A" w:rsidR="00575196" w:rsidRPr="00B9141E" w:rsidRDefault="00936DE7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понимать, что информация может быть представлена в разной форме — текста, иллюстраций, видео, таблицы; </w:t>
      </w:r>
    </w:p>
    <w:p w14:paraId="5E24E0FF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7D880E3" w14:textId="77777777" w:rsidR="00575196" w:rsidRPr="00B9141E" w:rsidRDefault="00575196">
      <w:pPr>
        <w:autoSpaceDE w:val="0"/>
        <w:autoSpaceDN w:val="0"/>
        <w:spacing w:after="108" w:line="220" w:lineRule="exact"/>
        <w:rPr>
          <w:lang w:val="ru-RU"/>
        </w:rPr>
      </w:pPr>
    </w:p>
    <w:p w14:paraId="57D54DAB" w14:textId="0D87E667" w:rsidR="00575196" w:rsidRPr="00B9141E" w:rsidRDefault="00936DE7">
      <w:pPr>
        <w:autoSpaceDE w:val="0"/>
        <w:autoSpaceDN w:val="0"/>
        <w:spacing w:after="0" w:line="230" w:lineRule="auto"/>
        <w:ind w:left="24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соотносить иллюстрацию явления (объекта, предмета) с его названием.</w:t>
      </w:r>
    </w:p>
    <w:p w14:paraId="2D1184B8" w14:textId="77777777" w:rsidR="00575196" w:rsidRPr="00B9141E" w:rsidRDefault="00BD674F">
      <w:pPr>
        <w:autoSpaceDE w:val="0"/>
        <w:autoSpaceDN w:val="0"/>
        <w:spacing w:before="178" w:after="0" w:line="230" w:lineRule="auto"/>
        <w:rPr>
          <w:lang w:val="ru-RU"/>
        </w:rPr>
      </w:pP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14:paraId="141D5A64" w14:textId="325F170F" w:rsidR="00575196" w:rsidRPr="00B9141E" w:rsidRDefault="00936DE7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4521761C" w14:textId="3572BFD1" w:rsidR="00575196" w:rsidRPr="00B9141E" w:rsidRDefault="00936DE7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lang w:val="ru-RU"/>
        </w:rPr>
        <w:t>—  в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оспроизводить</w:t>
      </w:r>
      <w:proofErr w:type="gramEnd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названия своего населенного пункта, название страны, её столицы; воспроизводить наизусть слова гимна России; </w:t>
      </w:r>
    </w:p>
    <w:p w14:paraId="2FBCEA76" w14:textId="38BB3AFA" w:rsidR="00575196" w:rsidRPr="00B9141E" w:rsidRDefault="00936DE7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 соотносить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предметы   декоративно-прикладного   искусства с принадлежностью народу РФ, описывать предмет по предложенному плану; </w:t>
      </w:r>
    </w:p>
    <w:p w14:paraId="7D7B85FB" w14:textId="7FBAF814" w:rsidR="00575196" w:rsidRPr="00B9141E" w:rsidRDefault="00936DE7">
      <w:pPr>
        <w:autoSpaceDE w:val="0"/>
        <w:autoSpaceDN w:val="0"/>
        <w:spacing w:before="192" w:after="0" w:line="262" w:lineRule="auto"/>
        <w:ind w:left="24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описывать по предложенному плану время года, передавать в рассказе своё отношение к природным явлениям; </w:t>
      </w:r>
    </w:p>
    <w:p w14:paraId="06CFFB94" w14:textId="2BC132DB" w:rsidR="00575196" w:rsidRPr="00B9141E" w:rsidRDefault="00936DE7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сравнивать домашних и диких животных, объяснять, чем они различаются.</w:t>
      </w:r>
    </w:p>
    <w:p w14:paraId="73F306F3" w14:textId="77777777" w:rsidR="00575196" w:rsidRPr="00B9141E" w:rsidRDefault="00BD674F">
      <w:pPr>
        <w:autoSpaceDE w:val="0"/>
        <w:autoSpaceDN w:val="0"/>
        <w:spacing w:before="178" w:after="0" w:line="230" w:lineRule="auto"/>
        <w:rPr>
          <w:lang w:val="ru-RU"/>
        </w:rPr>
      </w:pP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14:paraId="4D5E7C3B" w14:textId="097680D9" w:rsidR="00575196" w:rsidRPr="00B9141E" w:rsidRDefault="00936DE7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3CD0C943" w14:textId="77B14BD7" w:rsidR="00575196" w:rsidRPr="00B9141E" w:rsidRDefault="00936DE7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30C5E369" w14:textId="03AF6A4A" w:rsidR="00575196" w:rsidRPr="00B9141E" w:rsidRDefault="00936DE7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электро</w:t>
      </w:r>
      <w:proofErr w:type="spellEnd"/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и газовыми приборами.</w:t>
      </w:r>
    </w:p>
    <w:p w14:paraId="32B20558" w14:textId="77777777" w:rsidR="00575196" w:rsidRPr="00B9141E" w:rsidRDefault="00BD674F">
      <w:pPr>
        <w:autoSpaceDE w:val="0"/>
        <w:autoSpaceDN w:val="0"/>
        <w:spacing w:before="178" w:after="0" w:line="230" w:lineRule="auto"/>
        <w:rPr>
          <w:lang w:val="ru-RU"/>
        </w:rPr>
      </w:pP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14:paraId="7283BE68" w14:textId="1A552C67" w:rsidR="00575196" w:rsidRPr="00B9141E" w:rsidRDefault="00936DE7">
      <w:pPr>
        <w:autoSpaceDE w:val="0"/>
        <w:autoSpaceDN w:val="0"/>
        <w:spacing w:before="178" w:after="0" w:line="271" w:lineRule="auto"/>
        <w:ind w:left="240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="00BD674F" w:rsidRPr="00B9141E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432C99E3" w14:textId="77777777" w:rsidR="00575196" w:rsidRPr="00B9141E" w:rsidRDefault="00575196" w:rsidP="00936DE7">
      <w:pPr>
        <w:jc w:val="both"/>
        <w:rPr>
          <w:lang w:val="ru-RU"/>
        </w:rPr>
        <w:sectPr w:rsidR="00575196" w:rsidRPr="00B9141E">
          <w:pgSz w:w="11900" w:h="16840"/>
          <w:pgMar w:top="328" w:right="796" w:bottom="1440" w:left="846" w:header="720" w:footer="720" w:gutter="0"/>
          <w:cols w:space="720" w:equalWidth="0">
            <w:col w:w="10258" w:space="0"/>
          </w:cols>
          <w:docGrid w:linePitch="360"/>
        </w:sectPr>
      </w:pPr>
    </w:p>
    <w:p w14:paraId="211867EB" w14:textId="77777777" w:rsidR="00575196" w:rsidRPr="00B9141E" w:rsidRDefault="00575196">
      <w:pPr>
        <w:autoSpaceDE w:val="0"/>
        <w:autoSpaceDN w:val="0"/>
        <w:spacing w:after="78" w:line="220" w:lineRule="exact"/>
        <w:rPr>
          <w:lang w:val="ru-RU"/>
        </w:rPr>
      </w:pPr>
    </w:p>
    <w:p w14:paraId="40575CAA" w14:textId="77777777" w:rsidR="00575196" w:rsidRPr="00DA521A" w:rsidRDefault="00BD674F" w:rsidP="00DA521A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DA521A">
        <w:rPr>
          <w:rFonts w:ascii="Times New Roman" w:eastAsia="Times New Roman" w:hAnsi="Times New Roman"/>
          <w:color w:val="000000"/>
          <w:sz w:val="24"/>
          <w:lang w:val="ru-RU"/>
        </w:rPr>
        <w:t>ПЛАНИРУЕМЫЕ ОБРАЗОВАТЕЛЬНЫЕ РЕЗУЛЬТАТЫ</w:t>
      </w:r>
    </w:p>
    <w:p w14:paraId="728ACBBC" w14:textId="77777777" w:rsidR="00575196" w:rsidRPr="00B9141E" w:rsidRDefault="00BD674F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"Окружающий мир" в 1 классе направлено на достижение обучающимися личностных, </w:t>
      </w:r>
      <w:proofErr w:type="spell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14:paraId="51B6CD4D" w14:textId="77777777" w:rsidR="00575196" w:rsidRPr="00DA521A" w:rsidRDefault="00BD674F" w:rsidP="00DA521A">
      <w:pPr>
        <w:autoSpaceDE w:val="0"/>
        <w:autoSpaceDN w:val="0"/>
        <w:spacing w:before="226" w:after="0" w:line="230" w:lineRule="auto"/>
        <w:jc w:val="center"/>
        <w:rPr>
          <w:lang w:val="ru-RU"/>
        </w:rPr>
      </w:pPr>
      <w:r w:rsidRPr="00DA521A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</w:t>
      </w:r>
    </w:p>
    <w:p w14:paraId="6CEEF34A" w14:textId="77777777" w:rsidR="00575196" w:rsidRPr="00B9141E" w:rsidRDefault="00BD674F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B9141E">
        <w:rPr>
          <w:lang w:val="ru-RU"/>
        </w:rPr>
        <w:br/>
      </w:r>
      <w:r w:rsidRPr="00B9141E">
        <w:rPr>
          <w:lang w:val="ru-RU"/>
        </w:rPr>
        <w:tab/>
      </w: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14:paraId="25F84270" w14:textId="77777777" w:rsidR="00575196" w:rsidRPr="00B9141E" w:rsidRDefault="00BD674F" w:rsidP="00DA521A">
      <w:pPr>
        <w:autoSpaceDE w:val="0"/>
        <w:autoSpaceDN w:val="0"/>
        <w:spacing w:before="180" w:after="0" w:line="262" w:lineRule="auto"/>
        <w:ind w:left="420" w:right="720"/>
        <w:jc w:val="both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становление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ценностного отношения к своей Родине — России; понимание особой роли многонациональной России в современном мире; </w:t>
      </w:r>
    </w:p>
    <w:p w14:paraId="40199389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осознание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303DC83C" w14:textId="77777777" w:rsidR="00575196" w:rsidRPr="00B9141E" w:rsidRDefault="00BD674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сопричастность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14:paraId="4D377AFD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представления о человеке как члене общества, осознание прав и ответственности человека как члена общества.</w:t>
      </w:r>
    </w:p>
    <w:p w14:paraId="647629E7" w14:textId="77777777" w:rsidR="00575196" w:rsidRPr="00B9141E" w:rsidRDefault="00BD67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14:paraId="243275A3" w14:textId="77777777" w:rsidR="00575196" w:rsidRPr="00B9141E" w:rsidRDefault="00BD674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проявление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культуры общения, уважительного отношения к людям, их взглядам, признанию их индивидуальности; </w:t>
      </w:r>
    </w:p>
    <w:p w14:paraId="3ED7A536" w14:textId="77777777" w:rsidR="00575196" w:rsidRPr="00B9141E" w:rsidRDefault="00BD674F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принятие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71E9EEE4" w14:textId="77777777" w:rsidR="00575196" w:rsidRPr="00B9141E" w:rsidRDefault="00BD674F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применение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14:paraId="367E9EB5" w14:textId="77777777" w:rsidR="00575196" w:rsidRPr="00B9141E" w:rsidRDefault="00BD674F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14:paraId="329B6597" w14:textId="77777777" w:rsidR="00575196" w:rsidRPr="00B9141E" w:rsidRDefault="00BD674F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понимание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0E95118C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полученных знаний в продуктивной и преобразующей деятельности, в разных видах художественной деятельности.</w:t>
      </w:r>
    </w:p>
    <w:p w14:paraId="07CEEA79" w14:textId="77777777" w:rsidR="00575196" w:rsidRPr="00B9141E" w:rsidRDefault="00BD67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2805E9CB" w14:textId="77777777" w:rsidR="00575196" w:rsidRPr="00B9141E" w:rsidRDefault="00BD674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соблюдение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B9141E">
        <w:rPr>
          <w:lang w:val="ru-RU"/>
        </w:rPr>
        <w:br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14:paraId="05E6CF51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опыта эмоционального отношения к среде обитания, бережное отношение к физическому и психическому здоровью.</w:t>
      </w:r>
    </w:p>
    <w:p w14:paraId="02ABFD3E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14:paraId="1B1EEA73" w14:textId="77777777" w:rsidR="00575196" w:rsidRPr="00B9141E" w:rsidRDefault="00575196">
      <w:pPr>
        <w:autoSpaceDE w:val="0"/>
        <w:autoSpaceDN w:val="0"/>
        <w:spacing w:after="78" w:line="220" w:lineRule="exact"/>
        <w:rPr>
          <w:lang w:val="ru-RU"/>
        </w:rPr>
      </w:pPr>
    </w:p>
    <w:p w14:paraId="0C14F6BB" w14:textId="77777777" w:rsidR="00575196" w:rsidRPr="00B9141E" w:rsidRDefault="00BD674F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14:paraId="1B4A09DA" w14:textId="77777777" w:rsidR="00575196" w:rsidRPr="00B9141E" w:rsidRDefault="00BD674F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осознание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0268A03A" w14:textId="77777777" w:rsidR="00575196" w:rsidRPr="00B9141E" w:rsidRDefault="00BD67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14:paraId="02D7951C" w14:textId="77777777" w:rsidR="00575196" w:rsidRPr="00B9141E" w:rsidRDefault="00BD674F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осознание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14:paraId="238003F4" w14:textId="77777777" w:rsidR="00575196" w:rsidRPr="00B9141E" w:rsidRDefault="00BD67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14:paraId="01247BA2" w14:textId="77777777" w:rsidR="00575196" w:rsidRPr="00B9141E" w:rsidRDefault="00BD674F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ориентация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в деятельности на первоначальные представления о научной картине мира; </w:t>
      </w:r>
    </w:p>
    <w:p w14:paraId="6FA7B96F" w14:textId="77777777" w:rsidR="00575196" w:rsidRPr="00B9141E" w:rsidRDefault="00BD674F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осознание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14:paraId="1081D163" w14:textId="77777777" w:rsidR="00575196" w:rsidRPr="00B9141E" w:rsidRDefault="00BD674F">
      <w:pPr>
        <w:autoSpaceDE w:val="0"/>
        <w:autoSpaceDN w:val="0"/>
        <w:spacing w:before="286" w:after="0" w:line="230" w:lineRule="auto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5F4A7DEF" w14:textId="77777777" w:rsidR="00575196" w:rsidRPr="00B9141E" w:rsidRDefault="00BD674F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proofErr w:type="spellStart"/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Познавательныеуниверсальные</w:t>
      </w:r>
      <w:proofErr w:type="spellEnd"/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учебные действия: </w:t>
      </w: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1</w:t>
      </w:r>
      <w:proofErr w:type="gramStart"/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)  Базовые</w:t>
      </w:r>
      <w:proofErr w:type="gramEnd"/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логические действия:</w:t>
      </w:r>
    </w:p>
    <w:p w14:paraId="47CE11CA" w14:textId="77777777" w:rsidR="00575196" w:rsidRPr="00B9141E" w:rsidRDefault="00BD674F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478D55AA" w14:textId="77777777" w:rsidR="00575196" w:rsidRPr="00B9141E" w:rsidRDefault="00BD674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на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14:paraId="141C2816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сравнивать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объекты окружающего мира, устанавливать основания для сравнения, устанавливать аналогии; </w:t>
      </w:r>
    </w:p>
    <w:p w14:paraId="173A98DB" w14:textId="77777777" w:rsidR="00575196" w:rsidRPr="00B9141E" w:rsidRDefault="00BD67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объединять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части объекта (объекты) по определённому признаку; </w:t>
      </w:r>
    </w:p>
    <w:p w14:paraId="3E06BA43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определять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существенный признак для классификации, классифицировать предложенные объекты; </w:t>
      </w:r>
    </w:p>
    <w:p w14:paraId="232478BA" w14:textId="77777777" w:rsidR="00575196" w:rsidRPr="00B9141E" w:rsidRDefault="00BD674F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закономерности и противоречия в рассматриваемых фактах, данных и наблюдениях на основе предложенного алгоритма; </w:t>
      </w:r>
    </w:p>
    <w:p w14:paraId="49384FFC" w14:textId="77777777" w:rsidR="00575196" w:rsidRPr="00B9141E" w:rsidRDefault="00BD674F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выявлять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недостаток информации для решения учебной (практической) задачи на основе предложенного алгоритма</w:t>
      </w:r>
    </w:p>
    <w:p w14:paraId="10615D47" w14:textId="77777777" w:rsidR="00575196" w:rsidRPr="00B9141E" w:rsidRDefault="00BD67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14:paraId="02442166" w14:textId="77777777" w:rsidR="00575196" w:rsidRPr="00B9141E" w:rsidRDefault="00BD674F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проводить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14:paraId="0AC1E6CD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определять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разницу между реальным и желательным состоянием объекта (ситуации) на основе предложенных вопросов; </w:t>
      </w:r>
    </w:p>
    <w:p w14:paraId="4BC00869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10F8EFC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14:paraId="6CED24D9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0AB87B9" w14:textId="77777777" w:rsidR="00575196" w:rsidRPr="00B9141E" w:rsidRDefault="00575196">
      <w:pPr>
        <w:autoSpaceDE w:val="0"/>
        <w:autoSpaceDN w:val="0"/>
        <w:spacing w:after="66" w:line="220" w:lineRule="exact"/>
        <w:rPr>
          <w:lang w:val="ru-RU"/>
        </w:rPr>
      </w:pPr>
    </w:p>
    <w:p w14:paraId="2F82BDD1" w14:textId="77777777" w:rsidR="00575196" w:rsidRPr="00B9141E" w:rsidRDefault="00BD674F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последствия; коллективный труд и его результаты и </w:t>
      </w: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др. )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14:paraId="45B8CD32" w14:textId="77777777" w:rsidR="00575196" w:rsidRPr="00B9141E" w:rsidRDefault="00BD674F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проводить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14:paraId="5DA4E1EF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выводы и подкреплять их доказательствами на основе результатов проведённого наблюдения (опыта, измерения, исследования).</w:t>
      </w:r>
    </w:p>
    <w:p w14:paraId="197C87CF" w14:textId="77777777" w:rsidR="00575196" w:rsidRPr="00B9141E" w:rsidRDefault="00BD674F">
      <w:pPr>
        <w:autoSpaceDE w:val="0"/>
        <w:autoSpaceDN w:val="0"/>
        <w:spacing w:before="178" w:after="0" w:line="230" w:lineRule="auto"/>
        <w:rPr>
          <w:lang w:val="ru-RU"/>
        </w:rPr>
      </w:pP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14:paraId="5972DEF3" w14:textId="77777777" w:rsidR="00575196" w:rsidRPr="00B9141E" w:rsidRDefault="00BD674F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различные источники для поиска информации, выбирать источник получения информации с учётом учебной задачи; </w:t>
      </w:r>
    </w:p>
    <w:p w14:paraId="26DFE672" w14:textId="77777777" w:rsidR="00575196" w:rsidRPr="00B9141E" w:rsidRDefault="00BD674F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согласно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заданному алгоритму находить в предложенном источнике информацию, представленную в явном виде; </w:t>
      </w:r>
    </w:p>
    <w:p w14:paraId="769878E7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достоверную и недостоверную информацию самостоятельно или на основе предложенного учителем способа её проверки; </w:t>
      </w:r>
    </w:p>
    <w:p w14:paraId="52633FC9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и использовать для решения учебных задач текстовую, графическую, аудиовизуальную информацию; </w:t>
      </w:r>
    </w:p>
    <w:p w14:paraId="4492E440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и интерпретировать графически представленную информацию (схему, таблицу, иллюстрацию); </w:t>
      </w:r>
    </w:p>
    <w:p w14:paraId="524B4A1C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соблюдать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информационной безопасности в условиях контролируемого доступа в Интернет (с помощью учителя); </w:t>
      </w:r>
    </w:p>
    <w:p w14:paraId="2D66EC5D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и создавать текстовую, видео, графическую, звуковую информацию в соответствии с учебной задачей;</w:t>
      </w:r>
    </w:p>
    <w:p w14:paraId="60867D9B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фиксировать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полученные результаты в текстовой форме (отчёт, выступление, высказывание) и графическом виде (рисунок, схема, диаграмма).</w:t>
      </w:r>
    </w:p>
    <w:p w14:paraId="228D8AA3" w14:textId="77777777" w:rsidR="00575196" w:rsidRPr="00B9141E" w:rsidRDefault="00BD674F">
      <w:pPr>
        <w:autoSpaceDE w:val="0"/>
        <w:autoSpaceDN w:val="0"/>
        <w:spacing w:before="178" w:after="0" w:line="230" w:lineRule="auto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14:paraId="2B0C5533" w14:textId="77777777" w:rsidR="00575196" w:rsidRPr="00B9141E" w:rsidRDefault="00BD674F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в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процессе диалогов задавать вопросы, высказывать суждения, оценивать выступления участников; </w:t>
      </w:r>
    </w:p>
    <w:p w14:paraId="132D5208" w14:textId="77777777" w:rsidR="00575196" w:rsidRPr="00B9141E" w:rsidRDefault="00BD674F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признавать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4CB0C1D7" w14:textId="77777777" w:rsidR="00575196" w:rsidRPr="00B9141E" w:rsidRDefault="00BD674F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соблюдать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ведения диалога и дискуссии; проявлять уважительное отношение к собеседнику; </w:t>
      </w:r>
    </w:p>
    <w:p w14:paraId="34093324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5FFBC458" w14:textId="77777777" w:rsidR="00575196" w:rsidRPr="00B9141E" w:rsidRDefault="00BD674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создавать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устные и письменные тексты (описание, рассуждение, повествование); </w:t>
      </w:r>
    </w:p>
    <w:p w14:paraId="58A83CC2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обобщения и выводы на основе полученных результатов наблюдений и опытной работы, подкреплять их доказательствами; </w:t>
      </w:r>
    </w:p>
    <w:p w14:paraId="492FC1AE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ошибки и восстанавливать деформированный текст об изученных объектах и явлениях природы, событиях социальной жизни; </w:t>
      </w:r>
    </w:p>
    <w:p w14:paraId="48261CEF" w14:textId="77777777" w:rsidR="00575196" w:rsidRPr="00B9141E" w:rsidRDefault="00BD674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готовить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небольшие публичные выступления с возможной презентацией (текст, рисунки, фото, плакаты и др. ) к тексту выступления.</w:t>
      </w:r>
    </w:p>
    <w:p w14:paraId="7930C5CD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14:paraId="5F214687" w14:textId="77777777" w:rsidR="00575196" w:rsidRPr="00B9141E" w:rsidRDefault="00575196">
      <w:pPr>
        <w:autoSpaceDE w:val="0"/>
        <w:autoSpaceDN w:val="0"/>
        <w:spacing w:after="78" w:line="220" w:lineRule="exact"/>
        <w:rPr>
          <w:lang w:val="ru-RU"/>
        </w:rPr>
      </w:pPr>
    </w:p>
    <w:p w14:paraId="1A9B8907" w14:textId="77777777" w:rsidR="00575196" w:rsidRPr="00B9141E" w:rsidRDefault="00BD674F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1</w:t>
      </w:r>
      <w:proofErr w:type="gramStart"/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)  Самоорганизация</w:t>
      </w:r>
      <w:proofErr w:type="gramEnd"/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:</w:t>
      </w:r>
    </w:p>
    <w:p w14:paraId="5BE49F2B" w14:textId="77777777" w:rsidR="00575196" w:rsidRPr="00B9141E" w:rsidRDefault="00BD674F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планировать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самостоятельно или с небольшой помощью учителя действия по решению учебной задачи; </w:t>
      </w:r>
    </w:p>
    <w:p w14:paraId="6CBB155A" w14:textId="77777777" w:rsidR="00575196" w:rsidRPr="00B9141E" w:rsidRDefault="00BD67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выстраивать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последовательность выбранных действий и операций.</w:t>
      </w:r>
    </w:p>
    <w:p w14:paraId="602F0AA4" w14:textId="77777777" w:rsidR="00575196" w:rsidRPr="00B9141E" w:rsidRDefault="00BD67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14:paraId="07B8139E" w14:textId="77777777" w:rsidR="00575196" w:rsidRPr="00B9141E" w:rsidRDefault="00BD674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контроль процесса и результата своей деятельности; </w:t>
      </w:r>
    </w:p>
    <w:p w14:paraId="3BD5464D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ошибки в своей работе и устанавливать их причины; корректировать свои действия при необходимости (с небольшой помощью учителя); </w:t>
      </w:r>
    </w:p>
    <w:p w14:paraId="7FF6D0C2" w14:textId="77777777" w:rsidR="00575196" w:rsidRPr="00B9141E" w:rsidRDefault="00BD674F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предвидеть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3AB3AC0C" w14:textId="77777777" w:rsidR="00575196" w:rsidRPr="00B9141E" w:rsidRDefault="00BD67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19DC0EB8" w14:textId="77777777" w:rsidR="00575196" w:rsidRPr="00B9141E" w:rsidRDefault="00BD674F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объективно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оценивать результаты своей деятельности, соотносить свою оценку с оценкой учителя; </w:t>
      </w:r>
    </w:p>
    <w:p w14:paraId="2A2D71D3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целесообразность выбранных способов действия, при необходимости корректировать их.</w:t>
      </w:r>
    </w:p>
    <w:p w14:paraId="2C748259" w14:textId="77777777" w:rsidR="00575196" w:rsidRPr="00B9141E" w:rsidRDefault="00BD674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0CB949E1" w14:textId="77777777" w:rsidR="00575196" w:rsidRPr="00B9141E" w:rsidRDefault="00BD674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значение коллективной деятельности для успешного решения учебной </w:t>
      </w:r>
      <w:r w:rsidRPr="00B9141E">
        <w:rPr>
          <w:lang w:val="ru-RU"/>
        </w:rPr>
        <w:br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3B540365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коллективно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21131E8C" w14:textId="77777777" w:rsidR="00575196" w:rsidRPr="00B9141E" w:rsidRDefault="00BD67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проявлять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руководить, выполнять поручения, подчиняться; </w:t>
      </w:r>
    </w:p>
    <w:p w14:paraId="7587A710" w14:textId="77777777" w:rsidR="00575196" w:rsidRPr="00B9141E" w:rsidRDefault="00BD674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14:paraId="70211894" w14:textId="77777777" w:rsidR="00575196" w:rsidRPr="00B9141E" w:rsidRDefault="00BD674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выполнять свою часть работы.</w:t>
      </w:r>
    </w:p>
    <w:p w14:paraId="40B8EB10" w14:textId="77777777" w:rsidR="00575196" w:rsidRPr="00B9141E" w:rsidRDefault="00BD674F">
      <w:pPr>
        <w:autoSpaceDE w:val="0"/>
        <w:autoSpaceDN w:val="0"/>
        <w:spacing w:before="288" w:after="0" w:line="230" w:lineRule="auto"/>
        <w:rPr>
          <w:lang w:val="ru-RU"/>
        </w:rPr>
      </w:pP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111EA40D" w14:textId="77777777" w:rsidR="00575196" w:rsidRPr="00B9141E" w:rsidRDefault="00BD674F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B9141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обучающийся научится:</w:t>
      </w:r>
    </w:p>
    <w:p w14:paraId="5F883507" w14:textId="77777777" w:rsidR="00575196" w:rsidRPr="00B9141E" w:rsidRDefault="00BD674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называть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07673120" w14:textId="77777777" w:rsidR="00575196" w:rsidRPr="00B9141E" w:rsidRDefault="00BD674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воспроизводить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название своего населённого пункта, региона, страны; </w:t>
      </w:r>
    </w:p>
    <w:p w14:paraId="1CD45B77" w14:textId="77777777" w:rsidR="00575196" w:rsidRPr="00B9141E" w:rsidRDefault="00BD674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приводить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примеры культурных объектов родного края, школьных традиций и праздников, традиций и ценностей своей семьи, профессий; </w:t>
      </w:r>
    </w:p>
    <w:p w14:paraId="19C5989C" w14:textId="77777777" w:rsidR="00575196" w:rsidRPr="00B9141E" w:rsidRDefault="00BD674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различать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B9141E">
        <w:rPr>
          <w:lang w:val="ru-RU"/>
        </w:rPr>
        <w:br/>
      </w:r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животных(насекомые, рыбы, птицы, звери); </w:t>
      </w:r>
    </w:p>
    <w:p w14:paraId="4C7C4AE0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75141AD" w14:textId="77777777" w:rsidR="00575196" w:rsidRPr="00B9141E" w:rsidRDefault="00575196">
      <w:pPr>
        <w:autoSpaceDE w:val="0"/>
        <w:autoSpaceDN w:val="0"/>
        <w:spacing w:after="108" w:line="220" w:lineRule="exact"/>
        <w:rPr>
          <w:lang w:val="ru-RU"/>
        </w:rPr>
      </w:pPr>
    </w:p>
    <w:p w14:paraId="63515C91" w14:textId="77777777" w:rsidR="00575196" w:rsidRPr="00B9141E" w:rsidRDefault="00BD674F">
      <w:pPr>
        <w:autoSpaceDE w:val="0"/>
        <w:autoSpaceDN w:val="0"/>
        <w:spacing w:after="0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описывать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435914E5" w14:textId="77777777" w:rsidR="00575196" w:rsidRPr="00B9141E" w:rsidRDefault="00BD674F">
      <w:pPr>
        <w:autoSpaceDE w:val="0"/>
        <w:autoSpaceDN w:val="0"/>
        <w:spacing w:before="190" w:after="0" w:line="230" w:lineRule="auto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применять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ухода за комнатными растениями и домашними животными; </w:t>
      </w:r>
    </w:p>
    <w:p w14:paraId="4B837673" w14:textId="77777777" w:rsidR="00575196" w:rsidRPr="00B9141E" w:rsidRDefault="00BD674F">
      <w:pPr>
        <w:autoSpaceDE w:val="0"/>
        <w:autoSpaceDN w:val="0"/>
        <w:spacing w:before="190" w:after="0"/>
        <w:ind w:right="144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проводить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D63EAC7" w14:textId="77777777" w:rsidR="00575196" w:rsidRPr="00B9141E" w:rsidRDefault="00BD674F">
      <w:pPr>
        <w:autoSpaceDE w:val="0"/>
        <w:autoSpaceDN w:val="0"/>
        <w:spacing w:before="192" w:after="0" w:line="230" w:lineRule="auto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ответов на вопросы небольшие тексты о природе и обществе; </w:t>
      </w:r>
    </w:p>
    <w:p w14:paraId="4D329555" w14:textId="77777777" w:rsidR="00575196" w:rsidRPr="00B9141E" w:rsidRDefault="00BD674F">
      <w:pPr>
        <w:autoSpaceDE w:val="0"/>
        <w:autoSpaceDN w:val="0"/>
        <w:spacing w:before="192" w:after="0" w:line="262" w:lineRule="auto"/>
        <w:ind w:right="432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ситуации, раскрывающие положительное и негативное отношение к природе; правила поведения в быту, в общественных местах; </w:t>
      </w:r>
    </w:p>
    <w:p w14:paraId="2897AAD5" w14:textId="77777777" w:rsidR="00575196" w:rsidRPr="00B9141E" w:rsidRDefault="00BD674F">
      <w:pPr>
        <w:autoSpaceDE w:val="0"/>
        <w:autoSpaceDN w:val="0"/>
        <w:spacing w:before="190" w:after="0" w:line="262" w:lineRule="auto"/>
        <w:ind w:right="576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соблюдать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5D8175C2" w14:textId="77777777" w:rsidR="00575196" w:rsidRPr="00B9141E" w:rsidRDefault="00BD674F">
      <w:pPr>
        <w:autoSpaceDE w:val="0"/>
        <w:autoSpaceDN w:val="0"/>
        <w:spacing w:before="190" w:after="0" w:line="230" w:lineRule="auto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соблюдать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здорового питания и личной гигиены; </w:t>
      </w:r>
    </w:p>
    <w:p w14:paraId="4A8F7F26" w14:textId="77777777" w:rsidR="00575196" w:rsidRPr="00B9141E" w:rsidRDefault="00BD674F">
      <w:pPr>
        <w:autoSpaceDE w:val="0"/>
        <w:autoSpaceDN w:val="0"/>
        <w:spacing w:before="190" w:after="0" w:line="230" w:lineRule="auto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соблюдать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безопасного поведения пешехода; </w:t>
      </w:r>
    </w:p>
    <w:p w14:paraId="7E0DAF51" w14:textId="77777777" w:rsidR="00575196" w:rsidRPr="00B9141E" w:rsidRDefault="00BD674F">
      <w:pPr>
        <w:autoSpaceDE w:val="0"/>
        <w:autoSpaceDN w:val="0"/>
        <w:spacing w:before="190" w:after="0" w:line="230" w:lineRule="auto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соблюдать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 безопасного поведения в природе; </w:t>
      </w:r>
    </w:p>
    <w:p w14:paraId="6E0BA072" w14:textId="77777777" w:rsidR="00575196" w:rsidRPr="00B9141E" w:rsidRDefault="00BD674F">
      <w:pPr>
        <w:autoSpaceDE w:val="0"/>
        <w:autoSpaceDN w:val="0"/>
        <w:spacing w:before="190" w:after="0" w:line="262" w:lineRule="auto"/>
        <w:ind w:right="1008"/>
        <w:rPr>
          <w:lang w:val="ru-RU"/>
        </w:rPr>
      </w:pPr>
      <w:proofErr w:type="gramStart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>—  с</w:t>
      </w:r>
      <w:proofErr w:type="gramEnd"/>
      <w:r w:rsidRPr="00B9141E">
        <w:rPr>
          <w:rFonts w:ascii="Times New Roman" w:eastAsia="Times New Roman" w:hAnsi="Times New Roman"/>
          <w:color w:val="000000"/>
          <w:sz w:val="24"/>
          <w:lang w:val="ru-RU"/>
        </w:rPr>
        <w:t xml:space="preserve"> помощью взрослых (учителя, родителей) пользоваться электронным дневником и электронными ресурсами школы.</w:t>
      </w:r>
    </w:p>
    <w:p w14:paraId="4F173684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14:paraId="48933E98" w14:textId="77777777" w:rsidR="00575196" w:rsidRPr="00B9141E" w:rsidRDefault="00575196">
      <w:pPr>
        <w:autoSpaceDE w:val="0"/>
        <w:autoSpaceDN w:val="0"/>
        <w:spacing w:after="64" w:line="220" w:lineRule="exact"/>
        <w:rPr>
          <w:lang w:val="ru-RU"/>
        </w:rPr>
      </w:pPr>
    </w:p>
    <w:p w14:paraId="53D5227C" w14:textId="48441295" w:rsidR="00575196" w:rsidRDefault="00BD674F" w:rsidP="00854A63">
      <w:pPr>
        <w:autoSpaceDE w:val="0"/>
        <w:autoSpaceDN w:val="0"/>
        <w:spacing w:after="258" w:line="233" w:lineRule="auto"/>
        <w:jc w:val="center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>ТЕМАТИЧЕСКОЕ ПЛАНИРОВАНИЕ</w:t>
      </w:r>
    </w:p>
    <w:tbl>
      <w:tblPr>
        <w:tblW w:w="0" w:type="auto"/>
        <w:tblInd w:w="1089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762"/>
        <w:gridCol w:w="1296"/>
        <w:gridCol w:w="2100"/>
      </w:tblGrid>
      <w:tr w:rsidR="00575196" w14:paraId="17213B45" w14:textId="77777777" w:rsidTr="00854A63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8E403" w14:textId="77777777" w:rsidR="00575196" w:rsidRDefault="00BD674F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00F52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089A87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CE970" w14:textId="77777777" w:rsidR="00575196" w:rsidRDefault="00BD674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2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4309A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93F49" w14:textId="77777777" w:rsidR="00575196" w:rsidRDefault="00BD674F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DCE55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575196" w14:paraId="6379BF2C" w14:textId="77777777" w:rsidTr="00854A63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75DE" w14:textId="77777777" w:rsidR="00575196" w:rsidRDefault="00575196"/>
        </w:tc>
        <w:tc>
          <w:tcPr>
            <w:tcW w:w="3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C182" w14:textId="77777777" w:rsidR="00575196" w:rsidRDefault="00575196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D5572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3B941" w14:textId="77777777" w:rsidR="00575196" w:rsidRDefault="00BD674F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6A6FD" w14:textId="77777777" w:rsidR="00575196" w:rsidRDefault="00BD674F">
            <w:pPr>
              <w:autoSpaceDE w:val="0"/>
              <w:autoSpaceDN w:val="0"/>
              <w:spacing w:before="78" w:after="0" w:line="245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1079" w14:textId="77777777" w:rsidR="00575196" w:rsidRDefault="00575196"/>
        </w:tc>
        <w:tc>
          <w:tcPr>
            <w:tcW w:w="2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E69E" w14:textId="77777777" w:rsidR="00575196" w:rsidRDefault="00575196"/>
        </w:tc>
        <w:tc>
          <w:tcPr>
            <w:tcW w:w="1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347C" w14:textId="77777777" w:rsidR="00575196" w:rsidRDefault="00575196"/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40E8" w14:textId="77777777" w:rsidR="00575196" w:rsidRDefault="00575196"/>
        </w:tc>
      </w:tr>
      <w:tr w:rsidR="00575196" w14:paraId="5609015E" w14:textId="77777777" w:rsidTr="00854A63">
        <w:trPr>
          <w:trHeight w:hRule="exact" w:val="348"/>
        </w:trPr>
        <w:tc>
          <w:tcPr>
            <w:tcW w:w="133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7F258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общество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575196" w14:paraId="01361F03" w14:textId="77777777" w:rsidTr="00854A63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66677" w14:textId="77777777" w:rsidR="00575196" w:rsidRDefault="00BD674F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5AB9C" w14:textId="77777777" w:rsidR="00575196" w:rsidRPr="00B9141E" w:rsidRDefault="00BD674F">
            <w:pPr>
              <w:autoSpaceDE w:val="0"/>
              <w:autoSpaceDN w:val="0"/>
              <w:spacing w:before="80" w:after="0" w:line="250" w:lineRule="auto"/>
              <w:ind w:left="72" w:right="43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Школьные традиции и праздники. Классный, школьный коллектив, совместная деятельность.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56B57" w14:textId="77777777" w:rsidR="00575196" w:rsidRDefault="00BD674F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3E97B" w14:textId="77777777" w:rsidR="00575196" w:rsidRDefault="00BD674F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B0FDB6" w14:textId="77777777" w:rsidR="00575196" w:rsidRDefault="00BD674F">
            <w:pPr>
              <w:autoSpaceDE w:val="0"/>
              <w:autoSpaceDN w:val="0"/>
              <w:spacing w:before="8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1E37D" w14:textId="77777777" w:rsidR="00575196" w:rsidRDefault="00BD674F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01.09.2022 05.09.2022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813157" w14:textId="77777777" w:rsidR="00575196" w:rsidRPr="00B9141E" w:rsidRDefault="00BD674F">
            <w:pPr>
              <w:autoSpaceDE w:val="0"/>
              <w:autoSpaceDN w:val="0"/>
              <w:spacing w:before="80" w:after="0" w:line="252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 по школе, знакомство с помещениями;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Правила поведения в классе и в школе»;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EA50F" w14:textId="77777777" w:rsidR="00575196" w:rsidRPr="00B9141E" w:rsidRDefault="00BD674F">
            <w:pPr>
              <w:autoSpaceDE w:val="0"/>
              <w:autoSpaceDN w:val="0"/>
              <w:spacing w:before="80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EEABE" w14:textId="77777777" w:rsidR="00575196" w:rsidRPr="00B9141E" w:rsidRDefault="00BD674F">
            <w:pPr>
              <w:autoSpaceDE w:val="0"/>
              <w:autoSpaceDN w:val="0"/>
              <w:spacing w:before="80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/7432045?</w:t>
            </w:r>
          </w:p>
          <w:p w14:paraId="7C2060FF" w14:textId="77777777" w:rsidR="00575196" w:rsidRDefault="00BD674F">
            <w:pPr>
              <w:autoSpaceDE w:val="0"/>
              <w:autoSpaceDN w:val="0"/>
              <w:spacing w:before="20" w:after="0" w:line="245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=catalogue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https://resh.edu.ru/subject/lesson/5958/start/104569/</w:t>
            </w:r>
          </w:p>
        </w:tc>
      </w:tr>
      <w:tr w:rsidR="00575196" w14:paraId="24763377" w14:textId="77777777" w:rsidTr="00854A6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059AF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D4CC3" w14:textId="77777777" w:rsidR="00575196" w:rsidRPr="00B9141E" w:rsidRDefault="00BD674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Одноклассники, взаимоотношения между ними; ценность дружбы,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взаимной помощи.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6D766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264A2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B6900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981026" w14:textId="77777777" w:rsidR="00575196" w:rsidRDefault="00BD674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08.09.2022 12.09.2022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051E8" w14:textId="77777777" w:rsidR="00575196" w:rsidRPr="00B9141E" w:rsidRDefault="00BD674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Правила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поведения в классе и в школе»;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42EB6E" w14:textId="77777777" w:rsidR="00575196" w:rsidRDefault="00BD674F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4E8CA4" w14:textId="77777777" w:rsidR="00575196" w:rsidRDefault="00BD674F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https://iu.ru/video-lessons/818f4005-e65b-4c76-86ae-8975b5585f05</w:t>
            </w:r>
          </w:p>
        </w:tc>
      </w:tr>
      <w:tr w:rsidR="00575196" w:rsidRPr="00191E9E" w14:paraId="4AAFDA14" w14:textId="77777777" w:rsidTr="00854A6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1256F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5FEEB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Рабочее место школьника. Правила безопасной работы на учебном месте, режим труда и отдыха.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17748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9CD03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ACD59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A054" w14:textId="77777777" w:rsidR="00575196" w:rsidRDefault="00BD674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15.09.2022 19.09.2022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79DEB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«Как содержать рабочее место в порядке»;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20D52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5F18A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960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ef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eb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5-4199-8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aab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-74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cda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879504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</w:p>
        </w:tc>
      </w:tr>
      <w:tr w:rsidR="00575196" w:rsidRPr="00191E9E" w14:paraId="71340C90" w14:textId="77777777" w:rsidTr="00854A63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E0BC8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6C9B3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Россия Москва — столица России. Народы России.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4D442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FC7F6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6F5FD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57F201" w14:textId="77777777" w:rsidR="00575196" w:rsidRDefault="00BD674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22.09.2022 26.09.2022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BFD63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Просмотр и обсуждение иллюстраций, видеофрагментов и других материалов (по выбору) на темы «Москва —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столица России», «Экскурсия по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Москве»;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47D87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09795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/983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6-401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5-9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12-057623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631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7511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1-18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7-45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cf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84-27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baeb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ef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21</w:t>
            </w:r>
          </w:p>
        </w:tc>
      </w:tr>
      <w:tr w:rsidR="00575196" w:rsidRPr="00191E9E" w14:paraId="185C1AD6" w14:textId="77777777" w:rsidTr="00854A6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2DD8E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A8A7E" w14:textId="77777777" w:rsidR="00575196" w:rsidRPr="00B9141E" w:rsidRDefault="00BD674F">
            <w:pPr>
              <w:autoSpaceDE w:val="0"/>
              <w:autoSpaceDN w:val="0"/>
              <w:spacing w:before="76" w:after="0" w:line="250" w:lineRule="auto"/>
              <w:ind w:left="72" w:right="398"/>
              <w:jc w:val="both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Первоначальные сведения о родном крае. Название своего   населённого пункта (города, села), региона.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FF1FE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37E87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B9F867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B6EE4" w14:textId="77777777" w:rsidR="00575196" w:rsidRDefault="00BD674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29.09.2022 03.10.2022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A1B30" w14:textId="77777777" w:rsidR="00575196" w:rsidRPr="00B9141E" w:rsidRDefault="00BD674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Экскурсии, целевые прогулки,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просмотр иллюстраций,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видеофрагментов и других материалов о родном крае, труде людей;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1CBBD" w14:textId="77777777" w:rsidR="00575196" w:rsidRPr="00B9141E" w:rsidRDefault="00BD674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2008D" w14:textId="77777777" w:rsidR="00575196" w:rsidRPr="00B9141E" w:rsidRDefault="00BD674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chto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takoe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rodina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575196" w:rsidRPr="00191E9E" w14:paraId="1838DF28" w14:textId="77777777" w:rsidTr="00854A63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E2FA7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6DE14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Культурные объекты родного края. Труд людей. Ценность и красота рукотворного мира.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278E3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46B36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1F327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9CE4C" w14:textId="77777777" w:rsidR="00575196" w:rsidRDefault="00BD674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06.10.2022 10.10.2022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C1D1E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Рассматривание и описание изделий народных промыслов родного края и народов России;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5C3C3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41510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bb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200-4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84-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173</w:t>
            </w:r>
          </w:p>
        </w:tc>
      </w:tr>
      <w:tr w:rsidR="00575196" w14:paraId="3AA04D6A" w14:textId="77777777" w:rsidTr="00854A63">
        <w:trPr>
          <w:trHeight w:hRule="exact" w:val="128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D5BAED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0F52F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поведения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социуме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AD2CE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614A8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83598D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F8555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13.10.2022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B0BB0" w14:textId="77777777" w:rsidR="00575196" w:rsidRPr="00B9141E" w:rsidRDefault="00BD67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Беседа по теме «Правила поведения в учреждениях культуры — в театре, музее, библиотеке»;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C1184" w14:textId="77777777" w:rsidR="00575196" w:rsidRDefault="00BD674F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8BFBC" w14:textId="77777777" w:rsidR="00575196" w:rsidRDefault="00BD674F">
            <w:pPr>
              <w:autoSpaceDE w:val="0"/>
              <w:autoSpaceDN w:val="0"/>
              <w:spacing w:before="76" w:after="0" w:line="25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https://iu.ru/video-lessons/62e6ee65-1e9d-4d80-ba35-5df9075b1768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https://iu.ru/video-lessons/c6df9193-eab4-4cf7-805c-697006e7d9cb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https://iu.ru/video-lessons/4b82cd31-c9e4-405c-94c1-4b275696695c</w:t>
            </w:r>
          </w:p>
        </w:tc>
      </w:tr>
    </w:tbl>
    <w:p w14:paraId="32C6A53D" w14:textId="77777777" w:rsidR="00575196" w:rsidRDefault="00575196">
      <w:pPr>
        <w:autoSpaceDE w:val="0"/>
        <w:autoSpaceDN w:val="0"/>
        <w:spacing w:after="0" w:line="14" w:lineRule="exact"/>
      </w:pPr>
    </w:p>
    <w:p w14:paraId="09BDE4D0" w14:textId="77777777" w:rsidR="00575196" w:rsidRDefault="00575196">
      <w:pPr>
        <w:sectPr w:rsidR="00575196">
          <w:pgSz w:w="16840" w:h="11900"/>
          <w:pgMar w:top="282" w:right="640" w:bottom="51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4FFB642" w14:textId="77777777" w:rsidR="00575196" w:rsidRDefault="00575196">
      <w:pPr>
        <w:autoSpaceDE w:val="0"/>
        <w:autoSpaceDN w:val="0"/>
        <w:spacing w:after="66" w:line="220" w:lineRule="exact"/>
      </w:pPr>
    </w:p>
    <w:tbl>
      <w:tblPr>
        <w:tblW w:w="0" w:type="auto"/>
        <w:tblInd w:w="1089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762"/>
        <w:gridCol w:w="1296"/>
        <w:gridCol w:w="2100"/>
      </w:tblGrid>
      <w:tr w:rsidR="00575196" w14:paraId="36410E39" w14:textId="77777777" w:rsidTr="00854A63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FFF2BE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04B07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Моя семья в прошлом и настоящем. Имена и фамилии членов семьи, их профессии.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B0383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62ACBA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94A3D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1EADD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20.10.2022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BFEEB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иллюстративным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материалом: рассматривание фото, репродукций на тему «Семья»;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«Что такое семья»;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F6705" w14:textId="77777777" w:rsidR="00575196" w:rsidRDefault="00BD674F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00927" w14:textId="77777777" w:rsidR="00575196" w:rsidRDefault="00BD674F">
            <w:pPr>
              <w:autoSpaceDE w:val="0"/>
              <w:autoSpaceDN w:val="0"/>
              <w:spacing w:before="78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https://iu.ru/video-lessons/37e05727-4c98-472b-97cf-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c0295e78882c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https://videouroki.net/video/19-kak-zhivyot-semya.html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https://uchebnik.mos.ru/material_view/atomic_objects/8562206?</w:t>
            </w:r>
          </w:p>
          <w:p w14:paraId="7A0BEAF1" w14:textId="77777777" w:rsidR="00575196" w:rsidRDefault="00BD674F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575196" w14:paraId="5C7441F4" w14:textId="77777777" w:rsidTr="00854A63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CB5F1F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D0DDE" w14:textId="77777777" w:rsidR="00575196" w:rsidRDefault="00BD674F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Взаимоотношения и взаимопомощь в семье.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Совместный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труд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 и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отдых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9BCD0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D5620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DC5F1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AF90DB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50764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«Как наша семья проводит свободное время»;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9351B" w14:textId="77777777" w:rsidR="00575196" w:rsidRPr="00B9141E" w:rsidRDefault="00BD674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74C56" w14:textId="77777777" w:rsidR="00575196" w:rsidRPr="00B9141E" w:rsidRDefault="00BD674F">
            <w:pPr>
              <w:autoSpaceDE w:val="0"/>
              <w:autoSpaceDN w:val="0"/>
              <w:spacing w:before="78" w:after="0" w:line="37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/3632/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/122820/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/7429913?</w:t>
            </w:r>
          </w:p>
          <w:p w14:paraId="7D485F12" w14:textId="77777777" w:rsidR="00575196" w:rsidRDefault="00BD674F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575196" w14:paraId="5E1A1C7D" w14:textId="77777777" w:rsidTr="00854A6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316C3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1.10.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D30F9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Домашний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адрес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2C9D4C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B221D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85A2D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82732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27.10.2022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49881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Дидактические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игры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B89EA" w14:textId="77777777" w:rsidR="00575196" w:rsidRPr="00B9141E" w:rsidRDefault="00BD674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6DC47" w14:textId="77777777" w:rsidR="00575196" w:rsidRPr="00B9141E" w:rsidRDefault="00BD674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nachalka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/7429754?</w:t>
            </w:r>
          </w:p>
          <w:p w14:paraId="1A2D7CD1" w14:textId="77777777" w:rsidR="00575196" w:rsidRDefault="00BD674F">
            <w:pPr>
              <w:autoSpaceDE w:val="0"/>
              <w:autoSpaceDN w:val="0"/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575196" w14:paraId="4DF97766" w14:textId="77777777" w:rsidTr="00854A63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3DAF4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37990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9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4B68A0" w14:textId="77777777" w:rsidR="00575196" w:rsidRDefault="00575196"/>
        </w:tc>
      </w:tr>
      <w:tr w:rsidR="00575196" w14:paraId="5104822A" w14:textId="77777777" w:rsidTr="00854A63">
        <w:trPr>
          <w:trHeight w:hRule="exact" w:val="348"/>
        </w:trPr>
        <w:tc>
          <w:tcPr>
            <w:tcW w:w="133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66383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Человек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575196" w14:paraId="489962EB" w14:textId="77777777" w:rsidTr="00854A63">
        <w:trPr>
          <w:trHeight w:hRule="exact" w:val="14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25C8D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A55827" w14:textId="77777777" w:rsidR="00575196" w:rsidRPr="00B9141E" w:rsidRDefault="00BD674F">
            <w:pPr>
              <w:autoSpaceDE w:val="0"/>
              <w:autoSpaceDN w:val="0"/>
              <w:spacing w:before="66" w:after="0" w:line="250" w:lineRule="auto"/>
              <w:ind w:left="72" w:right="43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и предметы, созданные человеком. Природные материалы. Бережное отношение к пред метам, вещам, уход за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39C39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FCF831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A6690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D86B8" w14:textId="77777777" w:rsidR="00575196" w:rsidRDefault="00BD674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07.11.2022 24.11.2022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6039B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 по теме «Почему люди должны оберегать и охранять природу»;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52514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Тестирование;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C4CF4" w14:textId="77777777" w:rsidR="00575196" w:rsidRPr="00B9141E" w:rsidRDefault="00BD67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elementy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email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ce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-0675-484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10-</w:t>
            </w:r>
            <w:r w:rsidRPr="00B9141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cf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fbb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84344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/9459837?</w:t>
            </w:r>
          </w:p>
          <w:p w14:paraId="2800FA91" w14:textId="77777777" w:rsidR="00575196" w:rsidRDefault="00BD674F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575196" w14:paraId="2E5D5B18" w14:textId="77777777" w:rsidTr="00854A63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74ADD5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DA3C2" w14:textId="77777777" w:rsidR="00575196" w:rsidRDefault="00BD674F">
            <w:pPr>
              <w:autoSpaceDE w:val="0"/>
              <w:autoSpaceDN w:val="0"/>
              <w:spacing w:before="64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Неживая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живая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C05272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7BAC0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441B3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943B9" w14:textId="77777777" w:rsidR="00575196" w:rsidRDefault="00BD674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28.11.2022 01.12.2022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7E5EC" w14:textId="77777777" w:rsidR="00575196" w:rsidRPr="00B9141E" w:rsidRDefault="00BD674F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иллюстративным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материалом: «Живая и неживая природа»;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C8726" w14:textId="77777777" w:rsidR="00575196" w:rsidRPr="00B9141E" w:rsidRDefault="00BD674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96C63" w14:textId="77777777" w:rsidR="00575196" w:rsidRPr="00B9141E" w:rsidRDefault="00BD674F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/7491279?</w:t>
            </w:r>
          </w:p>
          <w:p w14:paraId="209FD28E" w14:textId="77777777" w:rsidR="00575196" w:rsidRDefault="00BD674F">
            <w:pPr>
              <w:autoSpaceDE w:val="0"/>
              <w:autoSpaceDN w:val="0"/>
              <w:spacing w:before="18" w:after="0" w:line="250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=catalogue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https://iu.ru/video-lessons/0a12552a-3fc6-4aa0-8713-fa3369dc6234</w:t>
            </w:r>
          </w:p>
        </w:tc>
      </w:tr>
      <w:tr w:rsidR="00575196" w:rsidRPr="00191E9E" w14:paraId="517DC04C" w14:textId="77777777" w:rsidTr="00854A63">
        <w:trPr>
          <w:trHeight w:hRule="exact" w:val="111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C6276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A324B" w14:textId="77777777" w:rsidR="00575196" w:rsidRDefault="00BD674F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Погода и термометр. Наблюдение за погодой своего края.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Сезонные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изменения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83087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A773F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BD7B4F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07437" w14:textId="77777777" w:rsidR="00575196" w:rsidRDefault="00BD674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05.12.2022 23.01.2023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75F30" w14:textId="77777777" w:rsidR="00575196" w:rsidRPr="00B9141E" w:rsidRDefault="00BD674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</w:t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Измеряем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температуру»;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3B7BFF" w14:textId="77777777" w:rsidR="00575196" w:rsidRPr="00B9141E" w:rsidRDefault="00BD674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0AB06" w14:textId="77777777" w:rsidR="00575196" w:rsidRPr="00B9141E" w:rsidRDefault="00BD674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videouroki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net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/43-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pochemu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idyot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dozhd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duet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veter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</w:p>
        </w:tc>
      </w:tr>
      <w:tr w:rsidR="00575196" w14:paraId="37084E78" w14:textId="77777777" w:rsidTr="00854A63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70983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4C1A1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Взаимосвязи между человеком и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природой. Правила нравственного и безопасного поведения в природе.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50B91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9777F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49F0FF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F2069" w14:textId="77777777" w:rsidR="00575196" w:rsidRDefault="00BD674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26.01.2023 30.01.2023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B1157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 по теме «Почему люди должны оберегать и охранять природу»;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Обсуждение ситуаций по </w:t>
            </w:r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Правила поведения в природе»;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53577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0B746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school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collection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/7637485?</w:t>
            </w:r>
          </w:p>
          <w:p w14:paraId="79B3D63D" w14:textId="77777777" w:rsidR="00575196" w:rsidRDefault="00BD674F">
            <w:pPr>
              <w:autoSpaceDE w:val="0"/>
              <w:autoSpaceDN w:val="0"/>
              <w:spacing w:before="20" w:after="0" w:line="245" w:lineRule="auto"/>
              <w:ind w:left="72" w:right="144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catalogue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https://uchebnik.mos.ru/material_view/atomic_objects/7432792?</w:t>
            </w:r>
          </w:p>
          <w:p w14:paraId="032ED75A" w14:textId="77777777" w:rsidR="00575196" w:rsidRDefault="00BD674F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575196" w14:paraId="6B458615" w14:textId="77777777" w:rsidTr="00854A63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722F8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5589E" w14:textId="77777777" w:rsidR="00575196" w:rsidRPr="00B9141E" w:rsidRDefault="00BD674F">
            <w:pPr>
              <w:autoSpaceDE w:val="0"/>
              <w:autoSpaceDN w:val="0"/>
              <w:spacing w:before="64" w:after="0" w:line="254" w:lineRule="auto"/>
              <w:ind w:left="72" w:right="43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Растения ближайшего окружения (узнавание, называние, краткое описание).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E554AD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E624A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3D8B06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B2C5E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02.02.2023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B1B4B1" w14:textId="77777777" w:rsidR="00575196" w:rsidRPr="00B9141E" w:rsidRDefault="00BD674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Экскурсия;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Сравнение внешнего вида деревьев, кустарников, трав;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6DBA06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8667B7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http://plant.geoman.ru/</w:t>
            </w:r>
          </w:p>
        </w:tc>
      </w:tr>
    </w:tbl>
    <w:p w14:paraId="6535D314" w14:textId="77777777" w:rsidR="00575196" w:rsidRDefault="00575196">
      <w:pPr>
        <w:autoSpaceDE w:val="0"/>
        <w:autoSpaceDN w:val="0"/>
        <w:spacing w:after="0" w:line="14" w:lineRule="exact"/>
      </w:pPr>
    </w:p>
    <w:p w14:paraId="5CEFA56B" w14:textId="77777777" w:rsidR="00575196" w:rsidRDefault="00575196">
      <w:pPr>
        <w:sectPr w:rsidR="00575196">
          <w:pgSz w:w="16840" w:h="11900"/>
          <w:pgMar w:top="284" w:right="640" w:bottom="76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0A9DD13" w14:textId="77777777" w:rsidR="00575196" w:rsidRDefault="00575196">
      <w:pPr>
        <w:autoSpaceDE w:val="0"/>
        <w:autoSpaceDN w:val="0"/>
        <w:spacing w:after="66" w:line="220" w:lineRule="exact"/>
      </w:pPr>
    </w:p>
    <w:tbl>
      <w:tblPr>
        <w:tblW w:w="0" w:type="auto"/>
        <w:tblInd w:w="1089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762"/>
        <w:gridCol w:w="1296"/>
        <w:gridCol w:w="2100"/>
      </w:tblGrid>
      <w:tr w:rsidR="00575196" w14:paraId="685FB9AE" w14:textId="77777777" w:rsidTr="00854A63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30EA0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4D92F" w14:textId="77777777" w:rsidR="00575196" w:rsidRPr="00B9141E" w:rsidRDefault="00BD674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Лиственные и хвойные растения.</w:t>
            </w:r>
          </w:p>
          <w:p w14:paraId="5A2C975F" w14:textId="77777777" w:rsidR="00575196" w:rsidRPr="00B9141E" w:rsidRDefault="00BD674F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Дикорастущие и культурные растения.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7F34C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D9801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D3FB2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4167A1" w14:textId="77777777" w:rsidR="00575196" w:rsidRDefault="00BD674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06.02.2023 13.02.2023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16EC5" w14:textId="77777777" w:rsidR="00575196" w:rsidRPr="00B9141E" w:rsidRDefault="00BD674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внешнего вида деревьев, кустарников, трав;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 названия по внешнему виду дерева;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иллюстративным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материалом: деление растений на две группы — дикорастущие и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культурные;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348F8" w14:textId="77777777" w:rsidR="00575196" w:rsidRDefault="00BD674F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31DEC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http://forest.geoman.ru/</w:t>
            </w:r>
          </w:p>
        </w:tc>
      </w:tr>
      <w:tr w:rsidR="00575196" w:rsidRPr="00191E9E" w14:paraId="04C2C1B8" w14:textId="77777777" w:rsidTr="00854A63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324F9" w14:textId="77777777" w:rsidR="00575196" w:rsidRDefault="00BD674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8E3959" w14:textId="77777777" w:rsidR="00575196" w:rsidRPr="00B9141E" w:rsidRDefault="00BD674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Части растения (называние, краткая характеристика значения для жизни растения): корень, стебель, лист,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цветок, плод, семя.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B03D2" w14:textId="77777777" w:rsidR="00575196" w:rsidRDefault="00BD674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0E45C4" w14:textId="77777777" w:rsidR="00575196" w:rsidRDefault="00BD674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725B5" w14:textId="77777777" w:rsidR="00575196" w:rsidRDefault="00BD674F">
            <w:pPr>
              <w:autoSpaceDE w:val="0"/>
              <w:autoSpaceDN w:val="0"/>
              <w:spacing w:before="76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E3865" w14:textId="77777777" w:rsidR="00575196" w:rsidRDefault="00BD674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16.02.2023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6318A" w14:textId="77777777" w:rsidR="00575196" w:rsidRPr="00B9141E" w:rsidRDefault="00BD674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</w:t>
            </w:r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теме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Найдите у растений их части»;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и зарисовка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разнообразия частей растения: разные листья, разные цветки и плоды, разные корни (по выбору);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775EF9" w14:textId="77777777" w:rsidR="00575196" w:rsidRPr="00B9141E" w:rsidRDefault="00BD674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364E8" w14:textId="77777777" w:rsidR="00575196" w:rsidRPr="00B9141E" w:rsidRDefault="00BD674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/8109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edd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1-6631-4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13-8374-052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83838684</w:t>
            </w:r>
          </w:p>
        </w:tc>
      </w:tr>
      <w:tr w:rsidR="00575196" w14:paraId="2174E70B" w14:textId="77777777" w:rsidTr="00854A63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E747A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754D8" w14:textId="77777777" w:rsidR="00575196" w:rsidRPr="00B9141E" w:rsidRDefault="00BD674F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Комнатные растения, правила содержания и ухода.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1ECB37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6FAC8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AFC9F6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3AD38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7928CA" w14:textId="77777777" w:rsidR="00575196" w:rsidRPr="00B9141E" w:rsidRDefault="00BD674F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 по теме «Учимся ухаживать за растениями уголка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природы»;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EB95A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9A828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http://sad.zeleno.ru/?out=submit&amp;first</w:t>
            </w:r>
          </w:p>
        </w:tc>
      </w:tr>
      <w:tr w:rsidR="00575196" w:rsidRPr="00191E9E" w14:paraId="473080B5" w14:textId="77777777" w:rsidTr="00854A63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042AD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AAABB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Разные группы животных (звери, насекомые, птицы, рыбы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94B780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50952B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7937F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25929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02.03.2023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354A2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Игра-соревнование по теме «Кто больше назовёт насекомых (птиц, зверей…)»;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2A36B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D40E2C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bird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fish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invertebrates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animal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geoman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bb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301165-36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-9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dfd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af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99792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</w:tr>
      <w:tr w:rsidR="00575196" w14:paraId="189F695F" w14:textId="77777777" w:rsidTr="00854A63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6679D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81ACEE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Домашние и дикие животные (различия в условиях жизни).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3F775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92AE7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FD33B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76D41" w14:textId="77777777" w:rsidR="00575196" w:rsidRDefault="00BD674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06.03.2023 10.04.2023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722F8" w14:textId="77777777" w:rsidR="00575196" w:rsidRPr="00B9141E" w:rsidRDefault="00BD674F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Логическая задача: найди ошибку в иллюстрациях — какое животное попало в эту группу неправильно;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53B17" w14:textId="77777777" w:rsidR="00575196" w:rsidRDefault="00BD674F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8C7A3" w14:textId="77777777" w:rsidR="00575196" w:rsidRDefault="00BD674F">
            <w:pPr>
              <w:autoSpaceDE w:val="0"/>
              <w:autoSpaceDN w:val="0"/>
              <w:spacing w:before="78" w:after="0" w:line="245" w:lineRule="auto"/>
              <w:ind w:left="72" w:right="216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http://animal.geoman.ru/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http://cat-gallery.narod.ru/kids</w:t>
            </w:r>
          </w:p>
        </w:tc>
      </w:tr>
      <w:tr w:rsidR="00575196" w14:paraId="08C0899E" w14:textId="77777777" w:rsidTr="00854A63">
        <w:trPr>
          <w:trHeight w:hRule="exact" w:val="5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A1AFC" w14:textId="77777777" w:rsidR="00575196" w:rsidRDefault="00BD674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9F53C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Забота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домашних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питомцах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1E7C6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F55CC3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489C5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617D2" w14:textId="77777777" w:rsidR="00575196" w:rsidRDefault="00BD674F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13.04.2023 17.04.2023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C912E" w14:textId="77777777" w:rsidR="00575196" w:rsidRPr="00B9141E" w:rsidRDefault="00BD674F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 детей по теме «Мой домашний питомец»;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A6CE6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08F91" w14:textId="77777777" w:rsidR="00575196" w:rsidRDefault="00BD674F">
            <w:pPr>
              <w:autoSpaceDE w:val="0"/>
              <w:autoSpaceDN w:val="0"/>
              <w:spacing w:before="76" w:after="0" w:line="245" w:lineRule="auto"/>
              <w:ind w:left="72" w:right="244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http://animal.geoman.ru/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http://www.apus.ru/site.xp</w:t>
            </w:r>
          </w:p>
        </w:tc>
      </w:tr>
      <w:tr w:rsidR="00575196" w14:paraId="08209BCD" w14:textId="77777777" w:rsidTr="00854A63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C2101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3AFC75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42</w:t>
            </w:r>
          </w:p>
        </w:tc>
        <w:tc>
          <w:tcPr>
            <w:tcW w:w="9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3C6DB" w14:textId="77777777" w:rsidR="00575196" w:rsidRDefault="00575196"/>
        </w:tc>
      </w:tr>
      <w:tr w:rsidR="00575196" w14:paraId="02948877" w14:textId="77777777" w:rsidTr="00854A63">
        <w:trPr>
          <w:trHeight w:hRule="exact" w:val="348"/>
        </w:trPr>
        <w:tc>
          <w:tcPr>
            <w:tcW w:w="1331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5AB96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безопасной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жизни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</w:tr>
      <w:tr w:rsidR="00575196" w:rsidRPr="00191E9E" w14:paraId="44D4B2D3" w14:textId="77777777" w:rsidTr="00854A63">
        <w:trPr>
          <w:trHeight w:hRule="exact" w:val="13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3F115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8480C9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Необходимость соблюдения режима дня, правил здорового питания и личной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гигиены.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D5472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D6072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59D6BF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0355A" w14:textId="77777777" w:rsidR="00575196" w:rsidRDefault="00BD674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20.04.2023 01.05.2023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5BA0FA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по теме «Что такое режим дня»: обсуждение режима дня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первоклассника;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 учителя: «Что такое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правильное питание»;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Практическое занятие в кабинете;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B6425" w14:textId="77777777" w:rsidR="00575196" w:rsidRPr="00B9141E" w:rsidRDefault="00BD674F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DCAAB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960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ef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-5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eb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5-4199-8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aab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-74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cda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879504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</w:p>
        </w:tc>
      </w:tr>
      <w:tr w:rsidR="00575196" w14:paraId="09C589A7" w14:textId="77777777" w:rsidTr="00854A63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D250A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E2C90C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безопасности в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быту: пользование бытовыми </w:t>
            </w:r>
            <w:proofErr w:type="spellStart"/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</w:t>
            </w:r>
            <w:proofErr w:type="spellEnd"/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приборами, газовыми плитами.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7B816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DFF08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DA3FC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8B85D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04.05.2023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59C02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о безопасном использовании электроприборов в быту;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правило использование газовых плит;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6EB27F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C28DB3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99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aed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-9121-4789-8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B9141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0347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ae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8466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/9722708?</w:t>
            </w:r>
          </w:p>
          <w:p w14:paraId="02C2E486" w14:textId="77777777" w:rsidR="00575196" w:rsidRDefault="00BD674F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</w:tbl>
    <w:p w14:paraId="7A3E7C25" w14:textId="77777777" w:rsidR="00575196" w:rsidRDefault="00575196">
      <w:pPr>
        <w:autoSpaceDE w:val="0"/>
        <w:autoSpaceDN w:val="0"/>
        <w:spacing w:after="0" w:line="14" w:lineRule="exact"/>
      </w:pPr>
    </w:p>
    <w:p w14:paraId="4A2D9C48" w14:textId="77777777" w:rsidR="00575196" w:rsidRDefault="00575196">
      <w:pPr>
        <w:sectPr w:rsidR="00575196">
          <w:pgSz w:w="16840" w:h="11900"/>
          <w:pgMar w:top="284" w:right="640" w:bottom="93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2D142A8" w14:textId="77777777" w:rsidR="00575196" w:rsidRDefault="00575196">
      <w:pPr>
        <w:autoSpaceDE w:val="0"/>
        <w:autoSpaceDN w:val="0"/>
        <w:spacing w:after="66" w:line="220" w:lineRule="exact"/>
      </w:pPr>
    </w:p>
    <w:tbl>
      <w:tblPr>
        <w:tblW w:w="0" w:type="auto"/>
        <w:tblInd w:w="1089" w:type="dxa"/>
        <w:tblLayout w:type="fixed"/>
        <w:tblLook w:val="04A0" w:firstRow="1" w:lastRow="0" w:firstColumn="1" w:lastColumn="0" w:noHBand="0" w:noVBand="1"/>
      </w:tblPr>
      <w:tblGrid>
        <w:gridCol w:w="468"/>
        <w:gridCol w:w="3050"/>
        <w:gridCol w:w="528"/>
        <w:gridCol w:w="1104"/>
        <w:gridCol w:w="1142"/>
        <w:gridCol w:w="864"/>
        <w:gridCol w:w="2762"/>
        <w:gridCol w:w="1296"/>
        <w:gridCol w:w="2100"/>
      </w:tblGrid>
      <w:tr w:rsidR="00575196" w14:paraId="515B522A" w14:textId="77777777" w:rsidTr="00854A63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71254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6FE8D" w14:textId="77777777" w:rsidR="00575196" w:rsidRPr="00B9141E" w:rsidRDefault="00BD67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Дорога от дома до школы. Правила безопасного поведения пешехода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(дорожные знаки, дорожная разметка, дорожные сигналы).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E03F7E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07733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19C2BC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06CA9" w14:textId="77777777" w:rsidR="00575196" w:rsidRDefault="00BD674F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08.05.2023 11.05.2023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53202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Беседа о безопасном пути следования в школу и из школы. Знакомство с видами дорожных знаков;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дорожных сигналов;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дорожной разметкой;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C73C8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32B692" w14:textId="77777777" w:rsidR="00575196" w:rsidRPr="00B9141E" w:rsidRDefault="00BD674F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video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25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adbd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9-6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fd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4-4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bcc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-927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f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031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db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ec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55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/10056430?</w:t>
            </w:r>
          </w:p>
          <w:p w14:paraId="0D92BCA2" w14:textId="77777777" w:rsidR="00575196" w:rsidRDefault="00BD674F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575196" w14:paraId="02A6A9A0" w14:textId="77777777" w:rsidTr="00854A63">
        <w:trPr>
          <w:trHeight w:hRule="exact" w:val="1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C01C1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C238D" w14:textId="77777777" w:rsidR="00575196" w:rsidRPr="00B9141E" w:rsidRDefault="00BD674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Безопасность в сети Интернет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(электронный дневник и электронные ресурсы школы) в условиях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контролируемого доступа в Интернет.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CBB48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E97194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0.25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70BFE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3BEDB" w14:textId="77777777" w:rsidR="00575196" w:rsidRDefault="00BD674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15.05.2023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D9826" w14:textId="77777777" w:rsidR="00575196" w:rsidRDefault="00BD674F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занятие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кабинете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2B34F" w14:textId="77777777" w:rsidR="00575196" w:rsidRPr="00B9141E" w:rsidRDefault="00BD674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5BECF" w14:textId="77777777" w:rsidR="00575196" w:rsidRPr="00B9141E" w:rsidRDefault="00BD674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laste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arvutikaitse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ee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etusivu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htm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uchebnik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mos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material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view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atomic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objects</w:t>
            </w: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/7543622?</w:t>
            </w:r>
          </w:p>
          <w:p w14:paraId="5E65CE42" w14:textId="77777777" w:rsidR="00575196" w:rsidRDefault="00BD674F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menuReferrer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=catalogue</w:t>
            </w:r>
          </w:p>
        </w:tc>
      </w:tr>
      <w:tr w:rsidR="00575196" w14:paraId="56B35C00" w14:textId="77777777" w:rsidTr="00854A63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604F7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B94729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9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BA8B0" w14:textId="77777777" w:rsidR="00575196" w:rsidRDefault="00575196"/>
        </w:tc>
      </w:tr>
      <w:tr w:rsidR="00575196" w14:paraId="5C6A8676" w14:textId="77777777" w:rsidTr="00854A63">
        <w:trPr>
          <w:trHeight w:hRule="exact" w:val="348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D53B4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0E2D9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9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BA375" w14:textId="77777777" w:rsidR="00575196" w:rsidRDefault="00575196"/>
        </w:tc>
      </w:tr>
      <w:tr w:rsidR="00575196" w14:paraId="746AAB1E" w14:textId="77777777" w:rsidTr="00854A63">
        <w:trPr>
          <w:trHeight w:hRule="exact" w:val="520"/>
        </w:trPr>
        <w:tc>
          <w:tcPr>
            <w:tcW w:w="3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5373A" w14:textId="77777777" w:rsidR="00575196" w:rsidRPr="00B9141E" w:rsidRDefault="00BD674F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4AE86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8074C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CC66E" w14:textId="77777777" w:rsidR="00575196" w:rsidRDefault="00BD674F">
            <w:pPr>
              <w:autoSpaceDE w:val="0"/>
              <w:autoSpaceDN w:val="0"/>
              <w:spacing w:before="76" w:after="0" w:line="233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7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518F0" w14:textId="77777777" w:rsidR="00575196" w:rsidRDefault="00575196"/>
        </w:tc>
      </w:tr>
    </w:tbl>
    <w:p w14:paraId="3B338886" w14:textId="77777777" w:rsidR="00575196" w:rsidRDefault="00575196">
      <w:pPr>
        <w:autoSpaceDE w:val="0"/>
        <w:autoSpaceDN w:val="0"/>
        <w:spacing w:after="0" w:line="14" w:lineRule="exact"/>
      </w:pPr>
    </w:p>
    <w:p w14:paraId="43094270" w14:textId="77777777" w:rsidR="00575196" w:rsidRDefault="00575196">
      <w:pPr>
        <w:sectPr w:rsidR="0057519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546A0A6" w14:textId="77777777" w:rsidR="00575196" w:rsidRDefault="00575196">
      <w:pPr>
        <w:autoSpaceDE w:val="0"/>
        <w:autoSpaceDN w:val="0"/>
        <w:spacing w:after="78" w:line="220" w:lineRule="exact"/>
      </w:pPr>
    </w:p>
    <w:p w14:paraId="118DD19B" w14:textId="007201CD" w:rsidR="00575196" w:rsidRPr="00DA521A" w:rsidRDefault="00BD674F" w:rsidP="00B9141E">
      <w:pPr>
        <w:autoSpaceDE w:val="0"/>
        <w:autoSpaceDN w:val="0"/>
        <w:spacing w:after="320" w:line="230" w:lineRule="auto"/>
        <w:jc w:val="center"/>
      </w:pPr>
      <w:r w:rsidRPr="00DA521A">
        <w:rPr>
          <w:rFonts w:ascii="Times New Roman" w:eastAsia="Times New Roman" w:hAnsi="Times New Roman"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575196" w14:paraId="25E6D441" w14:textId="77777777" w:rsidTr="00DA521A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EDDDC" w14:textId="77777777" w:rsidR="00575196" w:rsidRPr="00DA521A" w:rsidRDefault="00BD674F">
            <w:pPr>
              <w:autoSpaceDE w:val="0"/>
              <w:autoSpaceDN w:val="0"/>
              <w:spacing w:before="98" w:after="0" w:line="262" w:lineRule="auto"/>
              <w:ind w:left="72"/>
            </w:pPr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№</w:t>
            </w:r>
            <w:r w:rsidRPr="00DA521A">
              <w:br/>
            </w:r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1FD64" w14:textId="77777777" w:rsidR="00575196" w:rsidRPr="00DA521A" w:rsidRDefault="00BD674F" w:rsidP="00DA521A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Тема</w:t>
            </w:r>
            <w:proofErr w:type="spellEnd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2AF36" w14:textId="77777777" w:rsidR="00575196" w:rsidRPr="00DA521A" w:rsidRDefault="00BD674F" w:rsidP="00DA521A">
            <w:pPr>
              <w:autoSpaceDE w:val="0"/>
              <w:autoSpaceDN w:val="0"/>
              <w:spacing w:before="98" w:after="0" w:line="230" w:lineRule="auto"/>
              <w:ind w:left="74"/>
              <w:jc w:val="center"/>
            </w:pP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Количество</w:t>
            </w:r>
            <w:proofErr w:type="spellEnd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6861D6" w14:textId="77777777" w:rsidR="00575196" w:rsidRPr="00DA521A" w:rsidRDefault="00BD674F" w:rsidP="00DA521A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</w:pP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Дата</w:t>
            </w:r>
            <w:proofErr w:type="spellEnd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A521A">
              <w:br/>
            </w: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E49ED" w14:textId="77777777" w:rsidR="00575196" w:rsidRPr="00DA521A" w:rsidRDefault="00BD674F" w:rsidP="00DA521A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</w:pP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proofErr w:type="spellEnd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формы</w:t>
            </w:r>
            <w:proofErr w:type="spellEnd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контроля</w:t>
            </w:r>
            <w:proofErr w:type="spellEnd"/>
          </w:p>
        </w:tc>
      </w:tr>
      <w:tr w:rsidR="00575196" w14:paraId="620A0CFC" w14:textId="77777777" w:rsidTr="00DA521A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7C36" w14:textId="77777777" w:rsidR="00575196" w:rsidRPr="00DA521A" w:rsidRDefault="00575196"/>
        </w:tc>
        <w:tc>
          <w:tcPr>
            <w:tcW w:w="2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ED8BE" w14:textId="77777777" w:rsidR="00575196" w:rsidRPr="00DA521A" w:rsidRDefault="00575196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DC28C" w14:textId="77777777" w:rsidR="00575196" w:rsidRPr="00DA521A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всего</w:t>
            </w:r>
            <w:proofErr w:type="spellEnd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FD4050" w14:textId="77777777" w:rsidR="00575196" w:rsidRPr="00DA521A" w:rsidRDefault="00BD674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контрольные</w:t>
            </w:r>
            <w:proofErr w:type="spellEnd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91388" w14:textId="77777777" w:rsidR="00575196" w:rsidRPr="00DA521A" w:rsidRDefault="00BD674F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практические</w:t>
            </w:r>
            <w:proofErr w:type="spellEnd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DA521A">
              <w:rPr>
                <w:rFonts w:ascii="Times New Roman" w:eastAsia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1368" w14:textId="77777777" w:rsidR="00575196" w:rsidRDefault="00575196"/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762B" w14:textId="77777777" w:rsidR="00575196" w:rsidRDefault="00575196"/>
        </w:tc>
      </w:tr>
      <w:tr w:rsidR="00575196" w:rsidRPr="00191E9E" w14:paraId="36D79CAA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A116AF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00A12" w14:textId="77777777" w:rsidR="00575196" w:rsidRDefault="00BD674F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окружает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удивительный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F2DDA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EF1D0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FAEE0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499F2" w14:textId="3192896E" w:rsidR="00575196" w:rsidRDefault="00575196" w:rsidP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2B933" w14:textId="77777777" w:rsidR="00575196" w:rsidRPr="00B9141E" w:rsidRDefault="00BD674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575196" w:rsidRPr="00191E9E" w14:paraId="52C3E5CC" w14:textId="77777777" w:rsidTr="00DA521A">
        <w:trPr>
          <w:trHeight w:hRule="exact" w:val="1838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1F602" w14:textId="77777777" w:rsidR="00575196" w:rsidRDefault="00BD674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772CF" w14:textId="77777777" w:rsidR="00575196" w:rsidRDefault="00BD674F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Давай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познакомимся</w:t>
            </w:r>
            <w:proofErr w:type="spellEnd"/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C3EFF" w14:textId="77777777" w:rsidR="00575196" w:rsidRDefault="00BD674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9A7A2" w14:textId="77777777" w:rsidR="00575196" w:rsidRDefault="00BD674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0DA61" w14:textId="77777777" w:rsidR="00575196" w:rsidRDefault="00BD674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E67DA0" w14:textId="3083FDC7" w:rsidR="00575196" w:rsidRDefault="00575196" w:rsidP="00DA521A">
            <w:pPr>
              <w:autoSpaceDE w:val="0"/>
              <w:autoSpaceDN w:val="0"/>
              <w:spacing w:before="100" w:after="0" w:line="230" w:lineRule="auto"/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E3A6A" w14:textId="77777777" w:rsidR="00575196" w:rsidRPr="00B9141E" w:rsidRDefault="00BD674F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7ED09930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53B58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7BD87" w14:textId="77777777" w:rsidR="00DA521A" w:rsidRPr="00B9141E" w:rsidRDefault="00DA521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Мы – школьники. Правила поведения в школе.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EDAC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CE6DA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B1271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66F47" w14:textId="2D09B1D6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7FEA3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4CDEB57A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1CEC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B7A528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Сентябрь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первый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месяц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осени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47ADB9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062E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3F29D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3C7A2" w14:textId="67F8264C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7E7F18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6E87C12D" w14:textId="77777777" w:rsidTr="00DA521A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4E98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FC292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подарила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855C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3F54A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EC48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69501" w14:textId="36B6CCF2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F5473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009674A4" w14:textId="77777777" w:rsidTr="00DA521A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ACFD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51625" w14:textId="77777777" w:rsidR="00DA521A" w:rsidRPr="00B9141E" w:rsidRDefault="00DA521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Грибная пора.</w:t>
            </w:r>
          </w:p>
          <w:p w14:paraId="2FBF6082" w14:textId="77777777" w:rsidR="00DA521A" w:rsidRPr="00B9141E" w:rsidRDefault="00DA521A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№1«Родная природа»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E6379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05A7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AD482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733D3" w14:textId="074FB1A6" w:rsidR="00DA521A" w:rsidRDefault="00DA521A" w:rsidP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9C131F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792E55CB" w14:textId="77777777" w:rsidTr="00DA521A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56C0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E2815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45CF2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E91A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6C52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745CF" w14:textId="473DB6D0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DF6B6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019E3700" w14:textId="77777777" w:rsidR="00575196" w:rsidRPr="00B9141E" w:rsidRDefault="00575196">
      <w:pPr>
        <w:autoSpaceDE w:val="0"/>
        <w:autoSpaceDN w:val="0"/>
        <w:spacing w:after="0" w:line="14" w:lineRule="exact"/>
        <w:rPr>
          <w:lang w:val="ru-RU"/>
        </w:rPr>
      </w:pPr>
    </w:p>
    <w:p w14:paraId="2DB09DFE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98" w:right="650" w:bottom="107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BA9EC71" w14:textId="77777777" w:rsidR="00575196" w:rsidRPr="00B9141E" w:rsidRDefault="0057519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575196" w:rsidRPr="00191E9E" w14:paraId="65AEF80F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E0A837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A243A2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98F37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C82A71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10F575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5837D" w14:textId="3155E4F7" w:rsidR="00575196" w:rsidRDefault="00575196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22128" w14:textId="77777777" w:rsidR="00575196" w:rsidRPr="00B9141E" w:rsidRDefault="00BD674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575196" w:rsidRPr="00191E9E" w14:paraId="3A311369" w14:textId="77777777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6F5376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17A95" w14:textId="77777777" w:rsidR="00575196" w:rsidRPr="00B9141E" w:rsidRDefault="00BD674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из зерна булка получилась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28801F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C7DE82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FF261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21BD9" w14:textId="1FF5BCBA" w:rsidR="00575196" w:rsidRDefault="00575196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233EE8" w14:textId="77777777" w:rsidR="00575196" w:rsidRPr="00B9141E" w:rsidRDefault="00BD674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575196" w14:paraId="14477702" w14:textId="77777777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C287C7" w14:textId="77777777" w:rsidR="00575196" w:rsidRDefault="00BD674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F8E98" w14:textId="77777777" w:rsidR="00575196" w:rsidRDefault="00BD674F">
            <w:pPr>
              <w:autoSpaceDE w:val="0"/>
              <w:autoSpaceDN w:val="0"/>
              <w:spacing w:before="98" w:after="0"/>
              <w:ind w:left="72" w:right="288"/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 и домашние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животные Проверочная работа №2 «Семья.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E4AFD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FA9B9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EE192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005CD5" w14:textId="402D2BCA" w:rsidR="00575196" w:rsidRDefault="00575196" w:rsidP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61318" w14:textId="77777777" w:rsidR="00575196" w:rsidRDefault="00BD674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75196" w:rsidRPr="00191E9E" w14:paraId="2B14EFCC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D41CD" w14:textId="77777777" w:rsidR="00575196" w:rsidRDefault="00BD674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2002E" w14:textId="77777777" w:rsidR="00575196" w:rsidRPr="00B9141E" w:rsidRDefault="00BD674F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Октябрь уж наступил. Птицы осенью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DD315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E79575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5D989F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4F3FE" w14:textId="5CA66DF3" w:rsidR="00575196" w:rsidRDefault="00575196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0FDC9" w14:textId="77777777" w:rsidR="00575196" w:rsidRPr="00B9141E" w:rsidRDefault="00BD674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575196" w:rsidRPr="00191E9E" w14:paraId="414D415A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402E9D" w14:textId="77777777" w:rsidR="00575196" w:rsidRDefault="00BD674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91E25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163480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90225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428A6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82EAA" w14:textId="364DAB03" w:rsidR="00575196" w:rsidRDefault="00575196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42F8BD" w14:textId="77777777" w:rsidR="00575196" w:rsidRPr="00B9141E" w:rsidRDefault="00BD674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575196" w:rsidRPr="00191E9E" w14:paraId="02B1256B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0F99A" w14:textId="77777777" w:rsidR="00575196" w:rsidRDefault="00BD674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475F8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живёшь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E6995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9565B3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B656F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F3242" w14:textId="538F2A11" w:rsidR="00575196" w:rsidRDefault="00575196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D7ED22" w14:textId="77777777" w:rsidR="00575196" w:rsidRPr="00B9141E" w:rsidRDefault="00BD674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575196" w14:paraId="40913CAE" w14:textId="77777777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53B48" w14:textId="77777777" w:rsidR="00575196" w:rsidRDefault="00BD674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028F4" w14:textId="5D4B9C8C" w:rsidR="00575196" w:rsidRPr="00B9141E" w:rsidRDefault="00BD674F">
            <w:pPr>
              <w:autoSpaceDE w:val="0"/>
              <w:autoSpaceDN w:val="0"/>
              <w:spacing w:before="100" w:after="0"/>
              <w:ind w:left="72" w:right="576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Правила поведения на </w:t>
            </w:r>
            <w:r w:rsidR="00186F2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дорогах Проверочная работа №3 «</w:t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Наша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Родина»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FE36C" w14:textId="77777777" w:rsidR="00575196" w:rsidRDefault="00BD674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A4645A" w14:textId="77777777" w:rsidR="00575196" w:rsidRDefault="00BD674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A9A6D" w14:textId="77777777" w:rsidR="00575196" w:rsidRDefault="00BD674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31740" w14:textId="5C5C1499" w:rsidR="00575196" w:rsidRDefault="00575196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FA8F3" w14:textId="77777777" w:rsidR="00575196" w:rsidRDefault="00BD674F">
            <w:pPr>
              <w:autoSpaceDE w:val="0"/>
              <w:autoSpaceDN w:val="0"/>
              <w:spacing w:before="10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75196" w:rsidRPr="00191E9E" w14:paraId="2C96978D" w14:textId="77777777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D1C737" w14:textId="77777777" w:rsidR="00575196" w:rsidRDefault="00BD674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440F3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C9E6B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63753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55DCA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C0B23" w14:textId="17EC393A" w:rsidR="00575196" w:rsidRDefault="00575196" w:rsidP="00DA521A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4282F" w14:textId="77777777" w:rsidR="00575196" w:rsidRPr="00B9141E" w:rsidRDefault="00BD674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575196" w14:paraId="3E65364B" w14:textId="7777777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40B518" w14:textId="77777777" w:rsidR="00575196" w:rsidRDefault="00BD674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02E63" w14:textId="77777777" w:rsidR="00575196" w:rsidRPr="00B9141E" w:rsidRDefault="00BD674F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Кто работает ночью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№4«Труд людей»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B06F8B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410B2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15766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2E2FB" w14:textId="5A4B5AEE" w:rsidR="00575196" w:rsidRDefault="00575196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AABFF" w14:textId="77777777" w:rsidR="00575196" w:rsidRDefault="00BD674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4BE0C139" w14:textId="77777777" w:rsidR="00575196" w:rsidRDefault="00575196">
      <w:pPr>
        <w:autoSpaceDE w:val="0"/>
        <w:autoSpaceDN w:val="0"/>
        <w:spacing w:after="0" w:line="14" w:lineRule="exact"/>
      </w:pPr>
    </w:p>
    <w:p w14:paraId="086189B8" w14:textId="77777777" w:rsidR="00575196" w:rsidRDefault="00575196">
      <w:pPr>
        <w:sectPr w:rsidR="00575196">
          <w:pgSz w:w="11900" w:h="16840"/>
          <w:pgMar w:top="284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0ECFB70" w14:textId="77777777" w:rsidR="00575196" w:rsidRDefault="00575196">
      <w:pPr>
        <w:autoSpaceDE w:val="0"/>
        <w:autoSpaceDN w:val="0"/>
        <w:spacing w:after="66" w:line="220" w:lineRule="exact"/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DA521A" w:rsidRPr="00191E9E" w14:paraId="5542A5BA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6B5E1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C496F" w14:textId="2BD7089B" w:rsidR="00DA521A" w:rsidRPr="00044A51" w:rsidRDefault="00044A51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такое здоровье.</w:t>
            </w:r>
            <w:r w:rsidR="00DA521A" w:rsidRPr="00044A5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Твои помощники-органы чувств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A193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6306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C3FC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6A282" w14:textId="3AB8B02C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53582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6B169EAC" w14:textId="77777777" w:rsidTr="00191E9E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CA0D1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2605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гигиены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7EC7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073D7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CCD1F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00098" w14:textId="0988EC0D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39777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36F7BE26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D222CB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DBEC1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режиме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BD95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EAA2A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42DDE1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46EBA9" w14:textId="64D4571A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B93F3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26934B15" w14:textId="77777777" w:rsidTr="00191E9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68EB8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DE1DA9" w14:textId="77777777" w:rsidR="00DA521A" w:rsidRPr="00B9141E" w:rsidRDefault="00DA521A">
            <w:pPr>
              <w:autoSpaceDE w:val="0"/>
              <w:autoSpaceDN w:val="0"/>
              <w:spacing w:before="98" w:after="0" w:line="271" w:lineRule="auto"/>
              <w:ind w:left="72" w:right="394"/>
              <w:jc w:val="both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Урок в спортивном зале Проверочная работа №5«Твоё здоровье»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496B1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5C3EA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29E10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AA3DC8" w14:textId="411E69DA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0E7A3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0D51229D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4298F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B5759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Ноябрь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зиме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брат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2C9A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3FAB3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9489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34F67" w14:textId="46CFA158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8A0E3E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4049C339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A99C73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E3E98E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Ноябрь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зиме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брат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3B72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5AFA7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06FE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21A1A" w14:textId="266D7BF2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05D59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05636852" w14:textId="77777777" w:rsidTr="00191E9E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33BC5" w14:textId="77777777" w:rsidR="00DA521A" w:rsidRDefault="00DA521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8E988" w14:textId="72D0C8A6" w:rsidR="00DA521A" w:rsidRDefault="0057372B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Звери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млекопитающие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3CEA4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EB20F3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BED09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1352E" w14:textId="5138B79F" w:rsidR="00DA521A" w:rsidRDefault="00DA521A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82076B" w14:textId="77777777" w:rsidR="00DA521A" w:rsidRPr="00B9141E" w:rsidRDefault="00DA521A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0A49B272" w14:textId="77777777" w:rsidTr="00191E9E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5BA1A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146A5" w14:textId="59741A46" w:rsidR="00DA521A" w:rsidRPr="0057372B" w:rsidRDefault="0057372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Звери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="00DA521A">
              <w:rPr>
                <w:rFonts w:ascii="Times New Roman" w:eastAsia="Times New Roman" w:hAnsi="Times New Roman"/>
                <w:color w:val="000000"/>
                <w:sz w:val="24"/>
              </w:rPr>
              <w:t>млекопитающие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0018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2887B7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B5D3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6493E5" w14:textId="07E93E42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8AB4DF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484F7450" w14:textId="77777777" w:rsidR="00575196" w:rsidRPr="00B9141E" w:rsidRDefault="00575196">
      <w:pPr>
        <w:autoSpaceDE w:val="0"/>
        <w:autoSpaceDN w:val="0"/>
        <w:spacing w:after="0" w:line="14" w:lineRule="exact"/>
        <w:rPr>
          <w:lang w:val="ru-RU"/>
        </w:rPr>
      </w:pPr>
    </w:p>
    <w:p w14:paraId="2B2E040B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84" w:right="650" w:bottom="11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F5DF1D0" w14:textId="77777777" w:rsidR="00575196" w:rsidRPr="00B9141E" w:rsidRDefault="0057519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DA521A" w:rsidRPr="00191E9E" w14:paraId="5AB4F3B7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28DE7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AD2D9" w14:textId="77777777" w:rsidR="00DA521A" w:rsidRPr="00B9141E" w:rsidRDefault="00DA521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мы знаем о птицах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7B97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2833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F9F6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42B62" w14:textId="7F143DC6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F12212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2BE88A5A" w14:textId="77777777" w:rsidTr="00191E9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691E3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AE7D1E" w14:textId="77777777" w:rsidR="0057372B" w:rsidRDefault="0057372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Родной край.</w:t>
            </w:r>
          </w:p>
          <w:p w14:paraId="1047AC93" w14:textId="60D7B56F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447AA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E0A71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3680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B436B" w14:textId="4692D761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6160C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4A0F379E" w14:textId="77777777" w:rsidTr="00191E9E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056D2" w14:textId="1702C8A2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F6BA3" w14:textId="77777777" w:rsidR="00DA521A" w:rsidRPr="00B9141E" w:rsidRDefault="00DA521A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Дом, в котором мы живём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3132A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0A31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2E215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C2F5D3" w14:textId="132FCAF0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5DA852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326DAC55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57C78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4D9CA" w14:textId="5878054A" w:rsidR="00DA521A" w:rsidRDefault="00637717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нужны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вывески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3FE3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B4F2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C9661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E33AF" w14:textId="2B891189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18450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778B0A2F" w14:textId="77777777" w:rsidTr="00191E9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9065B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F5A3DB" w14:textId="77777777" w:rsidR="00DA521A" w:rsidRPr="00B9141E" w:rsidRDefault="00DA521A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люди трудятся? Проверочная работа №6«Труд людей»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BD762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A2A7B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9CF0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849CA" w14:textId="44727F06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1382BB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14C9D450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2AD81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96EE3A" w14:textId="77777777" w:rsidR="00DA521A" w:rsidRPr="00B9141E" w:rsidRDefault="00DA52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декабре, в декабре все деревья в серебре…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E0209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0DA6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67D2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CFB32" w14:textId="777FE33E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D6A75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069D8709" w14:textId="77777777" w:rsidTr="00191E9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2B152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9495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бывает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065E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93199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490C7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7133CA" w14:textId="003DA81B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C8314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4B12BB8A" w14:textId="77777777" w:rsidTr="00191E9E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225E8" w14:textId="77777777" w:rsidR="00DA521A" w:rsidRDefault="00DA521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52E24" w14:textId="0BB62FBD" w:rsidR="00191E9E" w:rsidRDefault="00191E9E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дружбе</w:t>
            </w:r>
            <w:proofErr w:type="spellEnd"/>
          </w:p>
          <w:p w14:paraId="3E85139E" w14:textId="7A5A9018" w:rsidR="00DA521A" w:rsidRDefault="00DA521A">
            <w:pPr>
              <w:autoSpaceDE w:val="0"/>
              <w:autoSpaceDN w:val="0"/>
              <w:spacing w:before="100" w:after="0" w:line="262" w:lineRule="auto"/>
              <w:ind w:left="72" w:right="43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4E622D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920A7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68B5F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D9A26" w14:textId="5866BA8C" w:rsidR="00DA521A" w:rsidRDefault="00DA521A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AF6718" w14:textId="77777777" w:rsidR="00DA521A" w:rsidRPr="00B9141E" w:rsidRDefault="00DA521A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71413793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B18356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C0CC12" w14:textId="77777777" w:rsidR="0052229B" w:rsidRDefault="0052229B" w:rsidP="0052229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bookmarkStart w:id="0" w:name="_GoBack"/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Идём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гости</w:t>
            </w:r>
            <w:proofErr w:type="spellEnd"/>
          </w:p>
          <w:bookmarkEnd w:id="0"/>
          <w:p w14:paraId="3D084ACA" w14:textId="129FAFBA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2A0B57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1C7E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F6ED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D2C18" w14:textId="2E7C0289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14858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2374E11B" w14:textId="77777777" w:rsidTr="00191E9E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DF9E9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9550F" w14:textId="2EC9B64B" w:rsidR="00191E9E" w:rsidRDefault="00191E9E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наступающим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Новым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0EC3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252D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1EF8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F08EE" w14:textId="6679FFE2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641BE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14:paraId="55EC7C6F" w14:textId="77777777" w:rsidR="00575196" w:rsidRDefault="00575196">
      <w:pPr>
        <w:autoSpaceDE w:val="0"/>
        <w:autoSpaceDN w:val="0"/>
        <w:spacing w:after="0" w:line="14" w:lineRule="exact"/>
      </w:pPr>
    </w:p>
    <w:p w14:paraId="6C6E8DEE" w14:textId="77777777" w:rsidR="00575196" w:rsidRDefault="00575196">
      <w:pPr>
        <w:sectPr w:rsidR="00575196">
          <w:pgSz w:w="11900" w:h="16840"/>
          <w:pgMar w:top="284" w:right="650" w:bottom="796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847DAF8" w14:textId="77777777" w:rsidR="00575196" w:rsidRDefault="00575196">
      <w:pPr>
        <w:autoSpaceDE w:val="0"/>
        <w:autoSpaceDN w:val="0"/>
        <w:spacing w:after="66" w:line="220" w:lineRule="exact"/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DA521A" w:rsidRPr="00191E9E" w14:paraId="2F0AC63C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85182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BB3E7" w14:textId="77777777" w:rsidR="00DA521A" w:rsidRPr="00B9141E" w:rsidRDefault="00DA521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Январь – году начало, зиме- середина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1904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94BF5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3F77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9FEB9" w14:textId="473D834F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5E05A1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02EA7A01" w14:textId="77777777" w:rsidTr="00191E9E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3AFFB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631543" w14:textId="77777777" w:rsidR="00DA521A" w:rsidRPr="00B9141E" w:rsidRDefault="00DA521A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Январь – году начало, зиме- середина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3867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B9E53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A1C22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618F1" w14:textId="1DE35600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7D887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5A2E15C8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72C5C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DC7E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деревья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F9AFE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EB885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597A3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B371A5" w14:textId="356711D9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B879B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1EC6D701" w14:textId="77777777" w:rsidTr="00191E9E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0676A5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25B6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птиц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зимой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85DF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BADD99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D4080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44DF64" w14:textId="31ACA921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AD9EA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14:paraId="4AC14D51" w14:textId="77777777" w:rsidTr="00191E9E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32F18B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693378" w14:textId="77777777" w:rsidR="00DA521A" w:rsidRPr="00B9141E" w:rsidRDefault="00DA521A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Жизнь птиц </w:t>
            </w:r>
            <w:r w:rsidRPr="00B9141E">
              <w:rPr>
                <w:lang w:val="ru-RU"/>
              </w:rPr>
              <w:br/>
            </w:r>
            <w:proofErr w:type="spell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зимойПроверочная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работа№7 «Жизнь животных и птиц зимой»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8517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B32E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2BAEF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E5043D" w14:textId="2D76627A" w:rsidR="00DA521A" w:rsidRDefault="00DA521A" w:rsidP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07A50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2F5BF4C7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BFF8CF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B91BF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732C8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0D1D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E52E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BF8485" w14:textId="158C3911" w:rsidR="00DA521A" w:rsidRDefault="00DA521A" w:rsidP="00DA521A">
            <w:pPr>
              <w:autoSpaceDE w:val="0"/>
              <w:autoSpaceDN w:val="0"/>
              <w:spacing w:before="98" w:after="0" w:line="230" w:lineRule="auto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BADEB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3DCC5819" w14:textId="77777777" w:rsidTr="00191E9E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A390D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BA1D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7D2B6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69D8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71EB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32FD73" w14:textId="18FF26A2" w:rsidR="00DA521A" w:rsidRDefault="00DA521A" w:rsidP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31CE84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4FDA15C1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5C9A9F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4BEB1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Богата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492F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F6377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B8DA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351D73" w14:textId="2D4D01CE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B794F3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156" w:hanging="156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2BE2D168" w14:textId="77777777" w:rsidTr="00191E9E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16108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45A8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1D92A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B4FE3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97BA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91F7D" w14:textId="7E4B1872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19E13D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37883A27" w14:textId="77777777" w:rsidR="00575196" w:rsidRPr="00B9141E" w:rsidRDefault="00575196">
      <w:pPr>
        <w:autoSpaceDE w:val="0"/>
        <w:autoSpaceDN w:val="0"/>
        <w:spacing w:after="0" w:line="14" w:lineRule="exact"/>
        <w:rPr>
          <w:lang w:val="ru-RU"/>
        </w:rPr>
      </w:pPr>
    </w:p>
    <w:p w14:paraId="002BCCED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84" w:right="650" w:bottom="538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B616303" w14:textId="77777777" w:rsidR="00575196" w:rsidRPr="00B9141E" w:rsidRDefault="0057519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575196" w14:paraId="1A3063E2" w14:textId="77777777" w:rsidTr="00DA521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20256F" w14:textId="77777777" w:rsidR="00575196" w:rsidRDefault="00BD674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8F628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россияне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266A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667BB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645C0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EC845" w14:textId="4FEDFCC7" w:rsidR="00575196" w:rsidRDefault="00575196" w:rsidP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5B9A8" w14:textId="77777777" w:rsidR="00575196" w:rsidRDefault="00BD674F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75196" w:rsidRPr="00191E9E" w14:paraId="074298A3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4A6B3" w14:textId="77777777" w:rsidR="00575196" w:rsidRDefault="00BD674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2BF374" w14:textId="77777777" w:rsidR="00575196" w:rsidRPr="00B9141E" w:rsidRDefault="00BD674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Февраль – месяц метелей и вьюг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75520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F97802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7D8DDC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82669" w14:textId="6CEB9F05" w:rsidR="00575196" w:rsidRDefault="00575196" w:rsidP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65CCB" w14:textId="77777777" w:rsidR="00575196" w:rsidRPr="00B9141E" w:rsidRDefault="00BD674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7B221914" w14:textId="77777777" w:rsidTr="00DA521A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6643B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FFC0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Звери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млекопитающие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95900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27E4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737D07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04C76" w14:textId="605778A1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D21951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342CE4BB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29209B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4BC6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питаются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звери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4C194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18CA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EE6A5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33676" w14:textId="77E327A6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D23A2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59F8A07C" w14:textId="77777777" w:rsidTr="00DA521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F9C8C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56CB1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уголок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7A73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74F9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B5F0F5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9C650" w14:textId="607514F2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9C6B4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14:paraId="2274CCE1" w14:textId="77777777" w:rsidTr="00DA521A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319E9F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F10FB" w14:textId="77777777" w:rsidR="00DA521A" w:rsidRPr="00B9141E" w:rsidRDefault="00DA521A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Наш уголок природы. Растения Проверочная работа №8 «Природа России»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B3125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9289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17F68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8D382" w14:textId="06B17BAF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70CD9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17DB4B21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4AAE0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C5D17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граждане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C362A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86B7E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4B1B0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588ECB" w14:textId="61E28E09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6AE4E0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3115A7DF" w14:textId="77777777" w:rsidTr="00DA521A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DFE17" w14:textId="77777777" w:rsidR="00DA521A" w:rsidRDefault="00DA521A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98EAD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поведения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933FEA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7CF46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76D0C" w14:textId="77777777" w:rsidR="00DA521A" w:rsidRDefault="00DA521A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F3D2D" w14:textId="4B6FE894" w:rsidR="00DA521A" w:rsidRDefault="00DA521A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ABCB2" w14:textId="77777777" w:rsidR="00DA521A" w:rsidRPr="00B9141E" w:rsidRDefault="00DA521A">
            <w:pPr>
              <w:autoSpaceDE w:val="0"/>
              <w:autoSpaceDN w:val="0"/>
              <w:spacing w:before="100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34A49739" w14:textId="77777777" w:rsidTr="00DA521A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5DA20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DC0DF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23февраля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защитника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Отечества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7D18E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0DE6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04398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E10EF" w14:textId="4F27983D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C7E42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294A391B" w14:textId="77777777" w:rsidR="00575196" w:rsidRPr="00B9141E" w:rsidRDefault="00575196">
      <w:pPr>
        <w:autoSpaceDE w:val="0"/>
        <w:autoSpaceDN w:val="0"/>
        <w:spacing w:after="0" w:line="14" w:lineRule="exact"/>
        <w:rPr>
          <w:lang w:val="ru-RU"/>
        </w:rPr>
      </w:pPr>
    </w:p>
    <w:p w14:paraId="1F7D7AA8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84" w:right="650" w:bottom="10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BD73B33" w14:textId="77777777" w:rsidR="00575196" w:rsidRPr="00B9141E" w:rsidRDefault="0057519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575196" w:rsidRPr="00191E9E" w14:paraId="32AF9BB6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06E7E5" w14:textId="77777777" w:rsidR="00575196" w:rsidRDefault="00BD674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FB2A43" w14:textId="77777777" w:rsidR="00575196" w:rsidRDefault="00BD674F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8марта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всех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женщин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11FBD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B4F81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A5EA66" w14:textId="77777777" w:rsidR="00575196" w:rsidRDefault="00BD674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1DF90F" w14:textId="5A88DA32" w:rsidR="00575196" w:rsidRDefault="00575196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8A284" w14:textId="77777777" w:rsidR="00575196" w:rsidRPr="00B9141E" w:rsidRDefault="00BD674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5313F9E4" w14:textId="77777777" w:rsidTr="00DA521A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57567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5B38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Март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капельник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61ED5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39BFD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0D17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013C6" w14:textId="78FEEE02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337B74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186E4FE6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67745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FA6AEF" w14:textId="77777777" w:rsidR="00DA521A" w:rsidRPr="00B9141E" w:rsidRDefault="00DA521A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Март - капельник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№9«Весенние изменения в природе»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516A2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22D75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6847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05CF4E" w14:textId="66FDC819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ED500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08C02A93" w14:textId="77777777" w:rsidTr="00DA521A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FBD76F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4B5F6" w14:textId="77777777" w:rsidR="00DA521A" w:rsidRPr="00B9141E" w:rsidRDefault="00DA521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Если хочешь быть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здоровым, закаляйся!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562C7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B3FEA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FC2C1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F62A6" w14:textId="30F24D36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D82996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195EB4B6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DFD07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50D527" w14:textId="77777777" w:rsidR="00DA521A" w:rsidRPr="00B9141E" w:rsidRDefault="00DA521A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Здоровая пища. Какое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бывает настроение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№10 «Как сохранить здоровье»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0E0A5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AE946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FF82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ED31F" w14:textId="223F28B5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60A86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7CF6706B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77186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DAFF7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Апрель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водолей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884822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42582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FA7F1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ABFD6" w14:textId="6C096EB5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E552D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372FEF84" w14:textId="77777777" w:rsidTr="00DA521A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3A73E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73BE6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насекомых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весной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5D51A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138A9A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922A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3C32E" w14:textId="4CBCADC3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37302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3379DB83" w14:textId="77777777" w:rsidTr="00DA521A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461FC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FE1E1" w14:textId="77777777" w:rsidR="00DA521A" w:rsidRPr="00B9141E" w:rsidRDefault="00DA521A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Весенние работы. Кто работает на транспорте.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94CB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078A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22BC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78F6B" w14:textId="7D62DCD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45F94D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:rsidRPr="00191E9E" w14:paraId="1D48402A" w14:textId="77777777" w:rsidTr="00DA521A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6F094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83C41" w14:textId="77777777" w:rsidR="00DA521A" w:rsidRPr="00B9141E" w:rsidRDefault="00DA521A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День космонавтики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Проверочная работа №11«Труд людей, работающих на транспорте»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C3EF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A849C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23D64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019FD" w14:textId="54BF1D7D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51E197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14:paraId="77D24AB8" w14:textId="77777777" w:rsidR="00575196" w:rsidRPr="00B9141E" w:rsidRDefault="00575196">
      <w:pPr>
        <w:autoSpaceDE w:val="0"/>
        <w:autoSpaceDN w:val="0"/>
        <w:spacing w:after="0" w:line="14" w:lineRule="exact"/>
        <w:rPr>
          <w:lang w:val="ru-RU"/>
        </w:rPr>
      </w:pPr>
    </w:p>
    <w:p w14:paraId="59896F46" w14:textId="77777777" w:rsidR="00575196" w:rsidRPr="00B9141E" w:rsidRDefault="00575196">
      <w:pPr>
        <w:rPr>
          <w:lang w:val="ru-RU"/>
        </w:rPr>
        <w:sectPr w:rsidR="00575196" w:rsidRPr="00B9141E">
          <w:pgSz w:w="11900" w:h="16840"/>
          <w:pgMar w:top="284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87EC925" w14:textId="77777777" w:rsidR="00575196" w:rsidRPr="00B9141E" w:rsidRDefault="00575196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055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DA521A" w:rsidRPr="00191E9E" w14:paraId="5ABF2CCE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73576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A990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весну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завершает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5C8A7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9C710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668A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8F50E" w14:textId="684C933F" w:rsidR="00DA521A" w:rsidRDefault="00DA521A" w:rsidP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DEAA3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1D0B1C73" w14:textId="77777777" w:rsidTr="00191E9E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6C083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44E16" w14:textId="77777777" w:rsidR="00DA521A" w:rsidRPr="00B9141E" w:rsidRDefault="00DA521A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Жизнь земноводных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весной. Животное – живое существо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47C6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66B0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4573C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0.5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39062" w14:textId="3C154DF3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6D58C" w14:textId="77777777" w:rsidR="00DA521A" w:rsidRDefault="00DA521A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62361A6D" w14:textId="77777777" w:rsidTr="00191E9E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4F3148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2784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нужны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6C8BC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3AA77B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380C67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0827E" w14:textId="185C3D7E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AE2A8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206FB643" w14:textId="77777777" w:rsidTr="00191E9E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0A7CE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26C5E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4268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168406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3AD9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6C09D" w14:textId="25AFD8ED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8033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A521A" w:rsidRPr="00191E9E" w14:paraId="3826F573" w14:textId="77777777" w:rsidTr="00191E9E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FF031" w14:textId="77777777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9E8F6D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Скоро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лето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!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0F362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5C59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698379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5A874" w14:textId="6621C0E1" w:rsidR="00DA521A" w:rsidRDefault="00DA521A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C2867" w14:textId="77777777" w:rsidR="00DA521A" w:rsidRPr="00B9141E" w:rsidRDefault="00DA521A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Самооценка с </w:t>
            </w:r>
            <w:r w:rsidRPr="00B9141E">
              <w:rPr>
                <w:lang w:val="ru-RU"/>
              </w:rPr>
              <w:br/>
            </w:r>
            <w:proofErr w:type="spellStart"/>
            <w:proofErr w:type="gramStart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</w:t>
            </w:r>
            <w:proofErr w:type="gram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Оценочного</w:t>
            </w:r>
            <w:proofErr w:type="spellEnd"/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41E">
              <w:rPr>
                <w:lang w:val="ru-RU"/>
              </w:rPr>
              <w:br/>
            </w: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DA521A" w14:paraId="3913A24B" w14:textId="77777777" w:rsidTr="00191E9E">
        <w:trPr>
          <w:trHeight w:hRule="exact" w:val="80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A3042F" w14:textId="77777777" w:rsidR="00DA521A" w:rsidRPr="00B9141E" w:rsidRDefault="00DA521A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B9141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E45CE3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C33D4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D0ACF" w14:textId="77777777" w:rsidR="00DA521A" w:rsidRDefault="00DA521A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462EA" w14:textId="77777777" w:rsidR="00DA521A" w:rsidRDefault="00DA521A"/>
        </w:tc>
      </w:tr>
    </w:tbl>
    <w:p w14:paraId="343B9F49" w14:textId="77777777" w:rsidR="00575196" w:rsidRDefault="00575196">
      <w:pPr>
        <w:sectPr w:rsidR="00575196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D284166" w14:textId="77777777" w:rsidR="00575196" w:rsidRPr="00837769" w:rsidRDefault="00575196">
      <w:pPr>
        <w:sectPr w:rsidR="00575196" w:rsidRPr="0083776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C61F373" w14:textId="77777777" w:rsidR="004F016F" w:rsidRPr="00837769" w:rsidRDefault="004F016F"/>
    <w:sectPr w:rsidR="004F016F" w:rsidRPr="00837769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44A51"/>
    <w:rsid w:val="0006063C"/>
    <w:rsid w:val="0010340D"/>
    <w:rsid w:val="0015074B"/>
    <w:rsid w:val="00186F21"/>
    <w:rsid w:val="00191E9E"/>
    <w:rsid w:val="0029639D"/>
    <w:rsid w:val="00326F90"/>
    <w:rsid w:val="00460F36"/>
    <w:rsid w:val="004F016F"/>
    <w:rsid w:val="0052229B"/>
    <w:rsid w:val="0057372B"/>
    <w:rsid w:val="00575196"/>
    <w:rsid w:val="005F2D72"/>
    <w:rsid w:val="00637717"/>
    <w:rsid w:val="00837769"/>
    <w:rsid w:val="00854A63"/>
    <w:rsid w:val="008A00FD"/>
    <w:rsid w:val="00936DE7"/>
    <w:rsid w:val="00AA1D8D"/>
    <w:rsid w:val="00B47730"/>
    <w:rsid w:val="00B9141E"/>
    <w:rsid w:val="00BD674F"/>
    <w:rsid w:val="00C04684"/>
    <w:rsid w:val="00CB0664"/>
    <w:rsid w:val="00DA521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5ABD52"/>
  <w14:defaultImageDpi w14:val="300"/>
  <w15:docId w15:val="{BA17399C-6890-4781-9BB6-64E2B014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110">
    <w:name w:val="Заголовок 11"/>
    <w:basedOn w:val="a1"/>
    <w:uiPriority w:val="1"/>
    <w:qFormat/>
    <w:rsid w:val="00B9141E"/>
    <w:pPr>
      <w:widowControl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62223B-AFF8-40DE-84E1-4A0910C8C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5463</Words>
  <Characters>31142</Characters>
  <Application>Microsoft Office Word</Application>
  <DocSecurity>0</DocSecurity>
  <Lines>259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36532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comp</cp:lastModifiedBy>
  <cp:revision>19</cp:revision>
  <dcterms:created xsi:type="dcterms:W3CDTF">2022-10-02T18:52:00Z</dcterms:created>
  <dcterms:modified xsi:type="dcterms:W3CDTF">2022-12-05T20:53:00Z</dcterms:modified>
  <cp:category/>
</cp:coreProperties>
</file>